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AF1F5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0"/>
        </w:rPr>
        <w:t xml:space="preserve">BẢN MÔ TẢ KĨ THUẬT </w:t>
      </w:r>
      <w:r>
        <w:rPr>
          <w:rFonts w:ascii="Times New Roman" w:hAnsi="Times New Roman"/>
          <w:b/>
          <w:sz w:val="28"/>
          <w:szCs w:val="28"/>
        </w:rPr>
        <w:t>ĐỀ KHẢO SÁT CHẤT LƯỢNG</w:t>
      </w:r>
    </w:p>
    <w:p w14:paraId="2B941E10">
      <w:pPr>
        <w:spacing w:line="276" w:lineRule="auto"/>
        <w:jc w:val="center"/>
        <w:rPr>
          <w:rFonts w:hint="default" w:ascii="Times New Roman" w:hAnsi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/>
          <w:b/>
          <w:sz w:val="28"/>
          <w:szCs w:val="28"/>
          <w:lang w:val="vi-VN"/>
        </w:rPr>
        <w:t xml:space="preserve">8 TUẦN </w:t>
      </w:r>
      <w:r>
        <w:rPr>
          <w:rFonts w:ascii="Times New Roman" w:hAnsi="Times New Roman"/>
          <w:b/>
          <w:sz w:val="28"/>
          <w:szCs w:val="28"/>
        </w:rPr>
        <w:t xml:space="preserve">HK </w:t>
      </w:r>
      <w:r>
        <w:rPr>
          <w:rFonts w:hint="default" w:ascii="Times New Roman" w:hAnsi="Times New Roman"/>
          <w:b/>
          <w:sz w:val="28"/>
          <w:szCs w:val="28"/>
          <w:lang w:val="vi-VN"/>
        </w:rPr>
        <w:t>I</w:t>
      </w:r>
      <w:r>
        <w:rPr>
          <w:rFonts w:ascii="Times New Roman" w:hAnsi="Times New Roman"/>
          <w:b/>
          <w:sz w:val="28"/>
          <w:szCs w:val="28"/>
        </w:rPr>
        <w:t>I NĂM HỌC 202</w:t>
      </w:r>
      <w:r>
        <w:rPr>
          <w:rFonts w:hint="default" w:ascii="Times New Roman" w:hAnsi="Times New Roman"/>
          <w:b/>
          <w:sz w:val="28"/>
          <w:szCs w:val="28"/>
          <w:lang w:val="vi-VN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- 202</w:t>
      </w:r>
      <w:r>
        <w:rPr>
          <w:rFonts w:hint="default" w:ascii="Times New Roman" w:hAnsi="Times New Roman"/>
          <w:b/>
          <w:sz w:val="28"/>
          <w:szCs w:val="28"/>
          <w:lang w:val="vi-VN"/>
        </w:rPr>
        <w:t>6</w:t>
      </w:r>
    </w:p>
    <w:p w14:paraId="4115AE0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8"/>
          <w:szCs w:val="20"/>
        </w:rPr>
      </w:pPr>
    </w:p>
    <w:p w14:paraId="60B780F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MÔN: TIẾNG ANH 7 – THỜI GIAN LÀM BÀI (60 PHÚT)</w:t>
      </w:r>
    </w:p>
    <w:p w14:paraId="41C88F0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8"/>
          <w:szCs w:val="20"/>
        </w:rPr>
      </w:pPr>
    </w:p>
    <w:tbl>
      <w:tblPr>
        <w:tblStyle w:val="12"/>
        <w:tblW w:w="0" w:type="auto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04"/>
        <w:gridCol w:w="4252"/>
        <w:gridCol w:w="709"/>
        <w:gridCol w:w="567"/>
        <w:gridCol w:w="567"/>
        <w:gridCol w:w="567"/>
        <w:gridCol w:w="709"/>
        <w:gridCol w:w="567"/>
        <w:gridCol w:w="567"/>
        <w:gridCol w:w="708"/>
        <w:gridCol w:w="567"/>
        <w:gridCol w:w="536"/>
      </w:tblGrid>
      <w:tr w14:paraId="300D7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72" w:type="dxa"/>
            <w:vMerge w:val="restart"/>
            <w:noWrap w:val="0"/>
            <w:vAlign w:val="top"/>
          </w:tcPr>
          <w:p w14:paraId="73D8E8E4">
            <w:pPr>
              <w:pStyle w:val="249"/>
              <w:rPr>
                <w:b/>
                <w:sz w:val="24"/>
                <w:szCs w:val="24"/>
              </w:rPr>
            </w:pPr>
          </w:p>
          <w:p w14:paraId="491381A6">
            <w:pPr>
              <w:pStyle w:val="249"/>
              <w:spacing w:before="9"/>
              <w:rPr>
                <w:b/>
                <w:sz w:val="24"/>
                <w:szCs w:val="24"/>
              </w:rPr>
            </w:pPr>
          </w:p>
          <w:p w14:paraId="5CD2312E">
            <w:pPr>
              <w:pStyle w:val="24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0D595C3D">
            <w:pPr>
              <w:pStyle w:val="249"/>
              <w:rPr>
                <w:b/>
                <w:sz w:val="24"/>
                <w:szCs w:val="24"/>
              </w:rPr>
            </w:pPr>
          </w:p>
          <w:p w14:paraId="0134D658">
            <w:pPr>
              <w:pStyle w:val="249"/>
              <w:spacing w:before="9"/>
              <w:ind w:hanging="293"/>
              <w:rPr>
                <w:b/>
                <w:sz w:val="24"/>
                <w:szCs w:val="24"/>
              </w:rPr>
            </w:pPr>
          </w:p>
          <w:p w14:paraId="62E03702">
            <w:pPr>
              <w:pStyle w:val="249"/>
              <w:ind w:left="39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Kĩ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năng</w:t>
            </w:r>
          </w:p>
        </w:tc>
        <w:tc>
          <w:tcPr>
            <w:tcW w:w="2904" w:type="dxa"/>
            <w:vMerge w:val="restart"/>
            <w:noWrap w:val="0"/>
            <w:vAlign w:val="top"/>
          </w:tcPr>
          <w:p w14:paraId="391AFEE8">
            <w:pPr>
              <w:pStyle w:val="249"/>
              <w:rPr>
                <w:b/>
                <w:sz w:val="24"/>
                <w:szCs w:val="24"/>
              </w:rPr>
            </w:pPr>
          </w:p>
          <w:p w14:paraId="224349C6">
            <w:pPr>
              <w:pStyle w:val="249"/>
              <w:spacing w:before="9"/>
              <w:rPr>
                <w:b/>
                <w:sz w:val="24"/>
                <w:szCs w:val="24"/>
              </w:rPr>
            </w:pPr>
          </w:p>
          <w:p w14:paraId="3F9A79AD">
            <w:pPr>
              <w:pStyle w:val="249"/>
              <w:ind w:left="43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Đơn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vị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kiến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thức/kỹ </w:t>
            </w:r>
            <w:r>
              <w:rPr>
                <w:b/>
                <w:spacing w:val="-4"/>
                <w:sz w:val="24"/>
                <w:szCs w:val="24"/>
              </w:rPr>
              <w:t>năng</w:t>
            </w:r>
          </w:p>
        </w:tc>
        <w:tc>
          <w:tcPr>
            <w:tcW w:w="4252" w:type="dxa"/>
            <w:vMerge w:val="restart"/>
            <w:noWrap w:val="0"/>
            <w:vAlign w:val="top"/>
          </w:tcPr>
          <w:p w14:paraId="74D63A24">
            <w:pPr>
              <w:pStyle w:val="249"/>
              <w:rPr>
                <w:b/>
                <w:sz w:val="24"/>
                <w:szCs w:val="24"/>
              </w:rPr>
            </w:pPr>
          </w:p>
          <w:p w14:paraId="71AEAAF0">
            <w:pPr>
              <w:pStyle w:val="249"/>
              <w:spacing w:before="194"/>
              <w:ind w:left="910" w:right="404" w:hanging="20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Mức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độ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kiến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thức,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kĩ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năng cần kiểm tra, đánh giá</w:t>
            </w:r>
          </w:p>
        </w:tc>
        <w:tc>
          <w:tcPr>
            <w:tcW w:w="4961" w:type="dxa"/>
            <w:gridSpan w:val="8"/>
            <w:noWrap w:val="0"/>
            <w:vAlign w:val="top"/>
          </w:tcPr>
          <w:p w14:paraId="1BBF8E1B">
            <w:pPr>
              <w:pStyle w:val="249"/>
              <w:spacing w:before="59"/>
              <w:ind w:left="48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câu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hỏi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theo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mức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độ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thức</w:t>
            </w:r>
          </w:p>
        </w:tc>
        <w:tc>
          <w:tcPr>
            <w:tcW w:w="1103" w:type="dxa"/>
            <w:gridSpan w:val="2"/>
            <w:vMerge w:val="restart"/>
            <w:noWrap w:val="0"/>
            <w:vAlign w:val="top"/>
          </w:tcPr>
          <w:p w14:paraId="4A9C8A4E">
            <w:pPr>
              <w:pStyle w:val="249"/>
              <w:spacing w:before="4"/>
              <w:rPr>
                <w:b/>
                <w:sz w:val="24"/>
                <w:szCs w:val="24"/>
              </w:rPr>
            </w:pPr>
          </w:p>
          <w:p w14:paraId="32CA7975">
            <w:pPr>
              <w:pStyle w:val="249"/>
              <w:ind w:left="378" w:right="169" w:hanging="24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Tổng</w:t>
            </w:r>
            <w:r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 xml:space="preserve">Số </w:t>
            </w:r>
            <w:r>
              <w:rPr>
                <w:b/>
                <w:i/>
                <w:spacing w:val="-6"/>
                <w:sz w:val="24"/>
                <w:szCs w:val="24"/>
              </w:rPr>
              <w:t>CH</w:t>
            </w:r>
          </w:p>
        </w:tc>
      </w:tr>
      <w:tr w14:paraId="791EA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7FB163E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5C47C6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28AB24A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vMerge w:val="continue"/>
            <w:tcBorders>
              <w:top w:val="nil"/>
            </w:tcBorders>
            <w:noWrap w:val="0"/>
            <w:vAlign w:val="top"/>
          </w:tcPr>
          <w:p w14:paraId="5FA5F5F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 w14:paraId="27408C9A">
            <w:pPr>
              <w:pStyle w:val="249"/>
              <w:spacing w:before="35"/>
              <w:ind w:left="352" w:right="257" w:hanging="89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Nhận biết</w:t>
            </w:r>
          </w:p>
        </w:tc>
        <w:tc>
          <w:tcPr>
            <w:tcW w:w="1134" w:type="dxa"/>
            <w:gridSpan w:val="2"/>
            <w:noWrap w:val="0"/>
            <w:vAlign w:val="top"/>
          </w:tcPr>
          <w:p w14:paraId="0BCABB6E">
            <w:pPr>
              <w:pStyle w:val="249"/>
              <w:spacing w:before="35"/>
              <w:ind w:left="337" w:right="223" w:hanging="116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Thông </w:t>
            </w:r>
            <w:r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1276" w:type="dxa"/>
            <w:gridSpan w:val="2"/>
            <w:noWrap w:val="0"/>
            <w:vAlign w:val="top"/>
          </w:tcPr>
          <w:p w14:paraId="616CFE98">
            <w:pPr>
              <w:pStyle w:val="249"/>
              <w:spacing w:before="35"/>
              <w:ind w:left="261" w:firstLine="48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Vận dụng</w:t>
            </w:r>
          </w:p>
        </w:tc>
        <w:tc>
          <w:tcPr>
            <w:tcW w:w="1275" w:type="dxa"/>
            <w:gridSpan w:val="2"/>
            <w:noWrap w:val="0"/>
            <w:vAlign w:val="top"/>
          </w:tcPr>
          <w:p w14:paraId="249DA34A">
            <w:pPr>
              <w:pStyle w:val="249"/>
              <w:spacing w:before="35"/>
              <w:ind w:left="102" w:right="125" w:firstLine="249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Vận </w:t>
            </w:r>
            <w:r>
              <w:rPr>
                <w:b/>
                <w:sz w:val="24"/>
                <w:szCs w:val="24"/>
              </w:rPr>
              <w:t>dụng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cao</w:t>
            </w:r>
          </w:p>
        </w:tc>
        <w:tc>
          <w:tcPr>
            <w:tcW w:w="1103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 w14:paraId="7D03A0D1">
            <w:pPr>
              <w:rPr>
                <w:rFonts w:ascii="Times New Roman" w:hAnsi="Times New Roman"/>
                <w:sz w:val="24"/>
              </w:rPr>
            </w:pPr>
          </w:p>
        </w:tc>
      </w:tr>
      <w:tr w14:paraId="25F50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23AA10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4BABC03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6E1DDA9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vMerge w:val="continue"/>
            <w:tcBorders>
              <w:top w:val="nil"/>
            </w:tcBorders>
            <w:noWrap w:val="0"/>
            <w:vAlign w:val="top"/>
          </w:tcPr>
          <w:p w14:paraId="1B973FB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44FD54D8">
            <w:pPr>
              <w:pStyle w:val="249"/>
              <w:spacing w:before="125"/>
              <w:ind w:left="111" w:right="106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50E7662C">
            <w:pPr>
              <w:pStyle w:val="249"/>
              <w:spacing w:before="125"/>
              <w:ind w:left="120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3B1BD8EC">
            <w:pPr>
              <w:pStyle w:val="249"/>
              <w:spacing w:before="125"/>
              <w:ind w:left="112" w:right="11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437B9AF4">
            <w:pPr>
              <w:pStyle w:val="249"/>
              <w:spacing w:before="125"/>
              <w:ind w:left="131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TL</w:t>
            </w:r>
          </w:p>
        </w:tc>
        <w:tc>
          <w:tcPr>
            <w:tcW w:w="709" w:type="dxa"/>
            <w:noWrap w:val="0"/>
            <w:vAlign w:val="top"/>
          </w:tcPr>
          <w:p w14:paraId="04D31D96">
            <w:pPr>
              <w:pStyle w:val="249"/>
              <w:spacing w:before="125"/>
              <w:ind w:left="123" w:right="133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1D41B3B9">
            <w:pPr>
              <w:pStyle w:val="249"/>
              <w:spacing w:before="120" w:line="252" w:lineRule="exact"/>
              <w:ind w:right="159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iCs/>
                <w:spacing w:val="-5"/>
                <w:sz w:val="24"/>
                <w:szCs w:val="24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3E55C395">
            <w:pPr>
              <w:pStyle w:val="249"/>
              <w:spacing w:before="125"/>
              <w:ind w:left="131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TN</w:t>
            </w:r>
          </w:p>
        </w:tc>
        <w:tc>
          <w:tcPr>
            <w:tcW w:w="708" w:type="dxa"/>
            <w:noWrap w:val="0"/>
            <w:vAlign w:val="top"/>
          </w:tcPr>
          <w:p w14:paraId="4FEEE6F1">
            <w:pPr>
              <w:pStyle w:val="249"/>
              <w:spacing w:before="125"/>
              <w:ind w:left="138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6DF5FB26">
            <w:pPr>
              <w:pStyle w:val="249"/>
              <w:spacing w:before="125"/>
              <w:ind w:left="95" w:right="12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TN</w:t>
            </w:r>
          </w:p>
        </w:tc>
        <w:tc>
          <w:tcPr>
            <w:tcW w:w="536" w:type="dxa"/>
            <w:noWrap w:val="0"/>
            <w:vAlign w:val="top"/>
          </w:tcPr>
          <w:p w14:paraId="736810A1">
            <w:pPr>
              <w:pStyle w:val="249"/>
              <w:spacing w:before="125"/>
              <w:ind w:left="12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TL</w:t>
            </w:r>
          </w:p>
        </w:tc>
      </w:tr>
      <w:tr w14:paraId="1B176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72" w:type="dxa"/>
            <w:vMerge w:val="restart"/>
            <w:noWrap w:val="0"/>
            <w:vAlign w:val="top"/>
          </w:tcPr>
          <w:p w14:paraId="2DB8FC77">
            <w:pPr>
              <w:pStyle w:val="249"/>
              <w:spacing w:line="276" w:lineRule="exact"/>
              <w:ind w:left="115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I.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705D6645">
            <w:pPr>
              <w:pStyle w:val="249"/>
              <w:spacing w:line="276" w:lineRule="exact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LISTENING</w:t>
            </w:r>
          </w:p>
        </w:tc>
        <w:tc>
          <w:tcPr>
            <w:tcW w:w="2904" w:type="dxa"/>
            <w:vMerge w:val="restart"/>
            <w:noWrap w:val="0"/>
            <w:vAlign w:val="top"/>
          </w:tcPr>
          <w:p w14:paraId="3E489401">
            <w:pPr>
              <w:pStyle w:val="249"/>
              <w:ind w:left="114" w:right="251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một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đoạn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độc thoại, lựa chọn đáp án đúng sai (T/F)</w:t>
            </w:r>
            <w:r>
              <w:rPr>
                <w:spacing w:val="-6"/>
                <w:sz w:val="24"/>
                <w:szCs w:val="24"/>
              </w:rPr>
              <w:t xml:space="preserve"> . </w:t>
            </w:r>
            <w:r>
              <w:rPr>
                <w:sz w:val="24"/>
                <w:szCs w:val="24"/>
              </w:rPr>
              <w:t>Dạng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câu hỏi có liên quan đến chủ đề: </w:t>
            </w:r>
            <w:r>
              <w:rPr>
                <w:rFonts w:hint="default"/>
                <w:sz w:val="24"/>
                <w:szCs w:val="24"/>
                <w:lang w:val="vi-VN"/>
              </w:rPr>
              <w:t>Life Style</w:t>
            </w:r>
          </w:p>
          <w:p w14:paraId="1EC5876B">
            <w:pPr>
              <w:pStyle w:val="249"/>
              <w:ind w:left="114" w:right="251"/>
              <w:rPr>
                <w:sz w:val="24"/>
                <w:szCs w:val="24"/>
              </w:rPr>
            </w:pPr>
          </w:p>
        </w:tc>
        <w:tc>
          <w:tcPr>
            <w:tcW w:w="4252" w:type="dxa"/>
            <w:noWrap w:val="0"/>
            <w:vAlign w:val="top"/>
          </w:tcPr>
          <w:p w14:paraId="2454B6E2">
            <w:pPr>
              <w:pStyle w:val="249"/>
              <w:spacing w:line="276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5A59CFC6">
            <w:pPr>
              <w:pStyle w:val="249"/>
              <w:spacing w:line="270" w:lineRule="atLeast"/>
              <w:ind w:left="113" w:right="4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lấy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thông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tin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chi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tiết</w:t>
            </w:r>
            <w:r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noWrap w:val="0"/>
            <w:vAlign w:val="top"/>
          </w:tcPr>
          <w:p w14:paraId="1403CD63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262E6B4C">
            <w:pPr>
              <w:pStyle w:val="249"/>
              <w:ind w:left="113" w:right="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noWrap w:val="0"/>
            <w:vAlign w:val="top"/>
          </w:tcPr>
          <w:p w14:paraId="0D95D6F5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1F611D12">
            <w:pPr>
              <w:pStyle w:val="24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567" w:type="dxa"/>
            <w:noWrap w:val="0"/>
            <w:vAlign w:val="top"/>
          </w:tcPr>
          <w:p w14:paraId="2F814A0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7792085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1E3371FE">
            <w:pPr>
              <w:pStyle w:val="249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0ABD272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267390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389BAEF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43EAFCCB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48C037AE">
            <w:pPr>
              <w:pStyle w:val="249"/>
              <w:ind w:left="95" w:right="12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  <w:lang w:val="en-US"/>
              </w:rPr>
              <w:t>4</w:t>
            </w:r>
          </w:p>
        </w:tc>
        <w:tc>
          <w:tcPr>
            <w:tcW w:w="536" w:type="dxa"/>
            <w:noWrap w:val="0"/>
            <w:vAlign w:val="top"/>
          </w:tcPr>
          <w:p w14:paraId="01F9E201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14:paraId="6889C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101080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9902A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511A728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noWrap w:val="0"/>
            <w:vAlign w:val="top"/>
          </w:tcPr>
          <w:p w14:paraId="6A82D64D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08602641">
            <w:pPr>
              <w:pStyle w:val="249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nội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dung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chính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của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đoạn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độc</w:t>
            </w:r>
          </w:p>
          <w:p w14:paraId="7955C07B">
            <w:pPr>
              <w:pStyle w:val="249"/>
              <w:spacing w:line="273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thoại/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hội thoại để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tìm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câu trả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lời </w:t>
            </w:r>
            <w:r>
              <w:rPr>
                <w:spacing w:val="-2"/>
                <w:sz w:val="24"/>
                <w:szCs w:val="24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0ED1CCB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553F43A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27E0E81F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3AA0E08C">
            <w:pPr>
              <w:pStyle w:val="249"/>
              <w:ind w:left="114" w:right="1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noWrap w:val="0"/>
            <w:vAlign w:val="top"/>
          </w:tcPr>
          <w:p w14:paraId="7F3B46F2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266BF38B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0D30B8C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1BB7256B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27EE327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6EDE4A9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2DEFF54C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18D98976">
            <w:pPr>
              <w:pStyle w:val="249"/>
              <w:ind w:left="95" w:right="12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  <w:lang w:val="en-US"/>
              </w:rPr>
              <w:t>1</w:t>
            </w:r>
          </w:p>
        </w:tc>
        <w:tc>
          <w:tcPr>
            <w:tcW w:w="536" w:type="dxa"/>
            <w:noWrap w:val="0"/>
            <w:vAlign w:val="top"/>
          </w:tcPr>
          <w:p w14:paraId="793DA553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16D81F9F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14:paraId="3E814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182D120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23DE09E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5BD0434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noWrap w:val="0"/>
            <w:vAlign w:val="top"/>
          </w:tcPr>
          <w:p w14:paraId="0A23348C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dụng:</w:t>
            </w:r>
          </w:p>
          <w:p w14:paraId="49E642AF">
            <w:pPr>
              <w:pStyle w:val="249"/>
              <w:numPr>
                <w:ilvl w:val="0"/>
                <w:numId w:val="11"/>
              </w:numPr>
              <w:tabs>
                <w:tab w:val="left" w:pos="253"/>
              </w:tabs>
              <w:ind w:right="51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Nắm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ý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chính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của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bài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để đưa ra câu trả lời phù hợp.</w:t>
            </w:r>
          </w:p>
          <w:p w14:paraId="4B1B3038">
            <w:pPr>
              <w:pStyle w:val="249"/>
              <w:numPr>
                <w:ilvl w:val="0"/>
                <w:numId w:val="11"/>
              </w:numPr>
              <w:tabs>
                <w:tab w:val="left" w:pos="239"/>
              </w:tabs>
              <w:spacing w:line="270" w:lineRule="atLeast"/>
              <w:ind w:right="297" w:firstLine="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Tổng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hợp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thông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tin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từ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nhiều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chi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tiết,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loại </w:t>
            </w:r>
            <w:r>
              <w:rPr>
                <w:spacing w:val="-4"/>
                <w:sz w:val="24"/>
                <w:szCs w:val="24"/>
              </w:rPr>
              <w:t>trừ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các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chi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tiết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sai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để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tìm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câu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trả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lời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4D6D6166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4477CE3E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ABA55DF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1797B52F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2D911F02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  <w:p w14:paraId="4B8A789B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5A4C8C1B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A66B2BE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38654955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EE6A1CC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36" w:type="dxa"/>
            <w:noWrap w:val="0"/>
            <w:vAlign w:val="top"/>
          </w:tcPr>
          <w:p w14:paraId="40BDD45B">
            <w:pPr>
              <w:pStyle w:val="249"/>
              <w:rPr>
                <w:sz w:val="24"/>
                <w:szCs w:val="24"/>
              </w:rPr>
            </w:pPr>
          </w:p>
        </w:tc>
      </w:tr>
      <w:tr w14:paraId="61953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FA6F941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C460E00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2904" w:type="dxa"/>
            <w:vMerge w:val="restart"/>
            <w:noWrap w:val="0"/>
            <w:vAlign w:val="top"/>
          </w:tcPr>
          <w:p w14:paraId="74863833">
            <w:pPr>
              <w:pStyle w:val="249"/>
              <w:spacing w:line="275" w:lineRule="exact"/>
              <w:ind w:lef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một đoạn</w:t>
            </w:r>
            <w:r>
              <w:rPr>
                <w:spacing w:val="-1"/>
                <w:sz w:val="24"/>
                <w:szCs w:val="24"/>
              </w:rPr>
              <w:t xml:space="preserve"> hội thoại</w:t>
            </w:r>
            <w:r>
              <w:rPr>
                <w:spacing w:val="-3"/>
                <w:sz w:val="24"/>
                <w:szCs w:val="24"/>
              </w:rPr>
              <w:t>. Khoanh tròn đáp án đúng( A, B, C</w:t>
            </w:r>
            <w:r>
              <w:rPr>
                <w:rFonts w:hint="default"/>
                <w:spacing w:val="-3"/>
                <w:sz w:val="24"/>
                <w:szCs w:val="24"/>
                <w:lang w:val="vi-VN"/>
              </w:rPr>
              <w:t>, D</w:t>
            </w:r>
            <w:r>
              <w:rPr>
                <w:spacing w:val="-3"/>
                <w:sz w:val="24"/>
                <w:szCs w:val="24"/>
              </w:rPr>
              <w:t>). Các câu hỏi liên quan chủ đề:</w:t>
            </w:r>
          </w:p>
          <w:p w14:paraId="6F1595D5">
            <w:pPr>
              <w:pStyle w:val="249"/>
              <w:ind w:left="114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Ethnic Groups of Viet Nam</w:t>
            </w:r>
          </w:p>
        </w:tc>
        <w:tc>
          <w:tcPr>
            <w:tcW w:w="4252" w:type="dxa"/>
            <w:noWrap w:val="0"/>
            <w:vAlign w:val="top"/>
          </w:tcPr>
          <w:p w14:paraId="108DAAD3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6969EC46">
            <w:pPr>
              <w:pStyle w:val="249"/>
              <w:spacing w:line="257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lấy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thông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tin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chi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tiết.</w:t>
            </w:r>
          </w:p>
        </w:tc>
        <w:tc>
          <w:tcPr>
            <w:tcW w:w="709" w:type="dxa"/>
            <w:noWrap w:val="0"/>
            <w:vAlign w:val="top"/>
          </w:tcPr>
          <w:p w14:paraId="61939FBC">
            <w:pPr>
              <w:pStyle w:val="249"/>
              <w:spacing w:before="138"/>
              <w:ind w:left="113" w:right="106"/>
              <w:jc w:val="center"/>
              <w:rPr>
                <w:rFonts w:hint="default"/>
                <w:spacing w:val="-10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10"/>
                <w:sz w:val="24"/>
                <w:szCs w:val="24"/>
                <w:lang w:val="vi-VN"/>
              </w:rPr>
              <w:t>4</w:t>
            </w:r>
          </w:p>
        </w:tc>
        <w:tc>
          <w:tcPr>
            <w:tcW w:w="567" w:type="dxa"/>
            <w:noWrap w:val="0"/>
            <w:vAlign w:val="top"/>
          </w:tcPr>
          <w:p w14:paraId="376BE9C0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 xml:space="preserve">   </w:t>
            </w:r>
          </w:p>
          <w:p w14:paraId="53772C4E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5637E760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045BA0AF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743737BF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6C0803F6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69616F20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noWrap w:val="0"/>
            <w:vAlign w:val="top"/>
          </w:tcPr>
          <w:p w14:paraId="7805279B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01E5E2DF">
            <w:pPr>
              <w:pStyle w:val="249"/>
              <w:spacing w:before="138"/>
              <w:ind w:left="95" w:right="128"/>
              <w:jc w:val="center"/>
              <w:rPr>
                <w:rFonts w:hint="default"/>
                <w:spacing w:val="-10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10"/>
                <w:sz w:val="24"/>
                <w:szCs w:val="24"/>
                <w:lang w:val="vi-VN"/>
              </w:rPr>
              <w:t>4</w:t>
            </w:r>
          </w:p>
        </w:tc>
        <w:tc>
          <w:tcPr>
            <w:tcW w:w="536" w:type="dxa"/>
            <w:noWrap w:val="0"/>
            <w:vAlign w:val="top"/>
          </w:tcPr>
          <w:p w14:paraId="1FAEBB51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14:paraId="64A243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037EE2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88AC0F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2C8E4AA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noWrap w:val="0"/>
            <w:vAlign w:val="top"/>
          </w:tcPr>
          <w:p w14:paraId="0EF18A0B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3925E063">
            <w:pPr>
              <w:pStyle w:val="249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nội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dung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chính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của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đoạn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độc</w:t>
            </w:r>
          </w:p>
          <w:p w14:paraId="2D6BEC4D">
            <w:pPr>
              <w:pStyle w:val="249"/>
              <w:spacing w:line="257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thoại/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hội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thoại để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tìm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câu trả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lời </w:t>
            </w:r>
            <w:r>
              <w:rPr>
                <w:spacing w:val="-2"/>
                <w:sz w:val="24"/>
                <w:szCs w:val="24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5E169DA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ABB6FF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6058E2AD">
            <w:pPr>
              <w:pStyle w:val="249"/>
              <w:spacing w:before="10"/>
              <w:rPr>
                <w:b/>
                <w:sz w:val="24"/>
                <w:szCs w:val="24"/>
              </w:rPr>
            </w:pPr>
          </w:p>
          <w:p w14:paraId="7EB1251C">
            <w:pPr>
              <w:pStyle w:val="249"/>
              <w:ind w:left="114" w:right="115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1</w:t>
            </w:r>
          </w:p>
        </w:tc>
        <w:tc>
          <w:tcPr>
            <w:tcW w:w="567" w:type="dxa"/>
            <w:noWrap w:val="0"/>
            <w:vAlign w:val="top"/>
          </w:tcPr>
          <w:p w14:paraId="2BBDE821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32649AD9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11068BC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2B1E8B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4BAAA01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21507E2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1D86DAF6">
            <w:pPr>
              <w:pStyle w:val="249"/>
              <w:spacing w:before="10"/>
              <w:rPr>
                <w:b/>
                <w:sz w:val="24"/>
                <w:szCs w:val="24"/>
              </w:rPr>
            </w:pPr>
          </w:p>
          <w:p w14:paraId="60CF1BBD">
            <w:pPr>
              <w:pStyle w:val="249"/>
              <w:ind w:left="95" w:right="128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10"/>
                <w:sz w:val="24"/>
                <w:szCs w:val="24"/>
                <w:lang w:val="vi-VN"/>
              </w:rPr>
              <w:t>1</w:t>
            </w:r>
          </w:p>
        </w:tc>
        <w:tc>
          <w:tcPr>
            <w:tcW w:w="536" w:type="dxa"/>
            <w:noWrap w:val="0"/>
            <w:vAlign w:val="top"/>
          </w:tcPr>
          <w:p w14:paraId="25FDBF18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323E3D14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14:paraId="08D94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0FEC762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84789B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2108D01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noWrap w:val="0"/>
            <w:vAlign w:val="top"/>
          </w:tcPr>
          <w:p w14:paraId="7D273E7B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dụng:</w:t>
            </w:r>
          </w:p>
          <w:p w14:paraId="53C9EB43">
            <w:pPr>
              <w:pStyle w:val="249"/>
              <w:numPr>
                <w:ilvl w:val="0"/>
                <w:numId w:val="12"/>
              </w:numPr>
              <w:tabs>
                <w:tab w:val="left" w:pos="253"/>
              </w:tabs>
              <w:ind w:right="51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Nắm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ý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chính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của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bài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để đưa ra câu trả lời phù hợp.</w:t>
            </w:r>
          </w:p>
          <w:p w14:paraId="4F23D91E">
            <w:pPr>
              <w:pStyle w:val="249"/>
              <w:numPr>
                <w:ilvl w:val="0"/>
                <w:numId w:val="12"/>
              </w:numPr>
              <w:tabs>
                <w:tab w:val="left" w:pos="239"/>
              </w:tabs>
              <w:ind w:right="297" w:firstLine="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Tổng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hợp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thông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tin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từ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nhiều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chi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tiết,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loại </w:t>
            </w:r>
            <w:r>
              <w:rPr>
                <w:spacing w:val="-4"/>
                <w:sz w:val="24"/>
                <w:szCs w:val="24"/>
              </w:rPr>
              <w:t>trừ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các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chi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tiết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sai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để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tìm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câu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trả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lời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66473A2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5A10C54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497F777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0CAD618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250F9911">
            <w:pPr>
              <w:pStyle w:val="249"/>
              <w:rPr>
                <w:b/>
                <w:sz w:val="24"/>
                <w:szCs w:val="24"/>
              </w:rPr>
            </w:pPr>
          </w:p>
          <w:p w14:paraId="1ADAF040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6418CF0A">
            <w:pPr>
              <w:pStyle w:val="249"/>
              <w:ind w:left="123" w:right="13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0E803BD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044B5B0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0B71393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2C32AAE7">
            <w:pPr>
              <w:pStyle w:val="249"/>
              <w:rPr>
                <w:b/>
                <w:sz w:val="24"/>
                <w:szCs w:val="24"/>
              </w:rPr>
            </w:pPr>
          </w:p>
          <w:p w14:paraId="79E2381A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3C6EC4B7">
            <w:pPr>
              <w:pStyle w:val="249"/>
              <w:ind w:left="95" w:right="128"/>
              <w:jc w:val="center"/>
              <w:rPr>
                <w:sz w:val="24"/>
                <w:szCs w:val="24"/>
              </w:rPr>
            </w:pPr>
          </w:p>
        </w:tc>
        <w:tc>
          <w:tcPr>
            <w:tcW w:w="536" w:type="dxa"/>
            <w:noWrap w:val="0"/>
            <w:vAlign w:val="top"/>
          </w:tcPr>
          <w:p w14:paraId="60330BA9">
            <w:pPr>
              <w:pStyle w:val="249"/>
              <w:rPr>
                <w:sz w:val="24"/>
                <w:szCs w:val="24"/>
              </w:rPr>
            </w:pPr>
          </w:p>
        </w:tc>
      </w:tr>
      <w:tr w14:paraId="75B5E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572" w:type="dxa"/>
            <w:noWrap w:val="0"/>
            <w:vAlign w:val="top"/>
          </w:tcPr>
          <w:p w14:paraId="32779000">
            <w:pPr>
              <w:pStyle w:val="249"/>
              <w:spacing w:line="275" w:lineRule="exact"/>
              <w:ind w:left="160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II.</w:t>
            </w:r>
          </w:p>
        </w:tc>
        <w:tc>
          <w:tcPr>
            <w:tcW w:w="1618" w:type="dxa"/>
            <w:noWrap w:val="0"/>
            <w:vAlign w:val="top"/>
          </w:tcPr>
          <w:p w14:paraId="17306932">
            <w:pPr>
              <w:pStyle w:val="249"/>
              <w:spacing w:line="275" w:lineRule="exact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LANGUAGE</w:t>
            </w:r>
          </w:p>
        </w:tc>
        <w:tc>
          <w:tcPr>
            <w:tcW w:w="2904" w:type="dxa"/>
            <w:noWrap w:val="0"/>
            <w:vAlign w:val="top"/>
          </w:tcPr>
          <w:p w14:paraId="70B8D67A">
            <w:pPr>
              <w:pStyle w:val="249"/>
              <w:spacing w:before="2" w:line="298" w:lineRule="exact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Pronunciation</w:t>
            </w:r>
          </w:p>
          <w:p w14:paraId="09933BB2">
            <w:pPr>
              <w:pStyle w:val="249"/>
              <w:spacing w:line="275" w:lineRule="exact"/>
              <w:ind w:lef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nguyên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âm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ngắn,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âm</w:t>
            </w:r>
            <w:r>
              <w:rPr>
                <w:rFonts w:hint="default"/>
                <w:spacing w:val="-5"/>
                <w:sz w:val="24"/>
                <w:szCs w:val="24"/>
                <w:lang w:val="vi-VN"/>
              </w:rPr>
              <w:t xml:space="preserve"> đôi</w:t>
            </w:r>
            <w:r>
              <w:rPr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noWrap w:val="0"/>
            <w:vAlign w:val="top"/>
          </w:tcPr>
          <w:p w14:paraId="0F5154A6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6B01590A">
            <w:pPr>
              <w:pStyle w:val="249"/>
              <w:spacing w:line="270" w:lineRule="atLeast"/>
              <w:ind w:left="113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Nhận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biết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 âm</w:t>
            </w:r>
            <w:r>
              <w:rPr>
                <w:rFonts w:hint="default"/>
                <w:sz w:val="24"/>
                <w:szCs w:val="24"/>
                <w:lang w:val="vi-VN"/>
              </w:rPr>
              <w:t xml:space="preserve"> /ed/</w:t>
            </w:r>
          </w:p>
        </w:tc>
        <w:tc>
          <w:tcPr>
            <w:tcW w:w="709" w:type="dxa"/>
            <w:noWrap w:val="0"/>
            <w:vAlign w:val="top"/>
          </w:tcPr>
          <w:p w14:paraId="4F3E12B3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6F30E647">
            <w:pPr>
              <w:pStyle w:val="249"/>
              <w:ind w:left="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noWrap w:val="0"/>
            <w:vAlign w:val="top"/>
          </w:tcPr>
          <w:p w14:paraId="23712D2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720EF8A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146D5AA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6FA3191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6BA3A59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64319DB9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66668EC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FD22C7A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7749D906">
            <w:pPr>
              <w:pStyle w:val="249"/>
              <w:ind w:right="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36" w:type="dxa"/>
            <w:noWrap w:val="0"/>
            <w:vAlign w:val="top"/>
          </w:tcPr>
          <w:p w14:paraId="05A540B2">
            <w:pPr>
              <w:pStyle w:val="249"/>
              <w:rPr>
                <w:sz w:val="24"/>
                <w:szCs w:val="24"/>
              </w:rPr>
            </w:pPr>
          </w:p>
        </w:tc>
      </w:tr>
    </w:tbl>
    <w:p w14:paraId="64AF51B0">
      <w:pPr>
        <w:rPr>
          <w:rFonts w:ascii="Times New Roman" w:hAnsi="Times New Roman"/>
          <w:sz w:val="24"/>
        </w:rPr>
        <w:sectPr>
          <w:pgSz w:w="16850" w:h="11910" w:orient="landscape"/>
          <w:pgMar w:top="1060" w:right="200" w:bottom="280" w:left="840" w:header="720" w:footer="720" w:gutter="0"/>
          <w:cols w:space="720" w:num="1"/>
        </w:sectPr>
      </w:pPr>
    </w:p>
    <w:p w14:paraId="68AC4BC1">
      <w:pPr>
        <w:pStyle w:val="15"/>
        <w:rPr>
          <w:rFonts w:ascii="Times New Roman" w:hAnsi="Times New Roman"/>
          <w:b/>
          <w:sz w:val="24"/>
        </w:rPr>
      </w:pPr>
    </w:p>
    <w:tbl>
      <w:tblPr>
        <w:tblStyle w:val="12"/>
        <w:tblW w:w="0" w:type="auto"/>
        <w:tblInd w:w="-1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13"/>
        <w:gridCol w:w="4248"/>
        <w:gridCol w:w="732"/>
        <w:gridCol w:w="552"/>
        <w:gridCol w:w="576"/>
        <w:gridCol w:w="600"/>
        <w:gridCol w:w="696"/>
        <w:gridCol w:w="583"/>
        <w:gridCol w:w="588"/>
        <w:gridCol w:w="581"/>
        <w:gridCol w:w="579"/>
        <w:gridCol w:w="572"/>
      </w:tblGrid>
      <w:tr w14:paraId="226EB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36" w:hRule="atLeast"/>
        </w:trPr>
        <w:tc>
          <w:tcPr>
            <w:tcW w:w="572" w:type="dxa"/>
            <w:vMerge w:val="restart"/>
            <w:noWrap w:val="0"/>
            <w:vAlign w:val="top"/>
          </w:tcPr>
          <w:p w14:paraId="7DCC747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1618" w:type="dxa"/>
            <w:vMerge w:val="restart"/>
            <w:noWrap w:val="0"/>
            <w:vAlign w:val="top"/>
          </w:tcPr>
          <w:p w14:paraId="63FDBC34">
            <w:pPr>
              <w:pStyle w:val="249"/>
              <w:ind w:hanging="168"/>
              <w:rPr>
                <w:sz w:val="24"/>
                <w:szCs w:val="24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710723BF">
            <w:pPr>
              <w:pStyle w:val="249"/>
              <w:ind w:left="114"/>
              <w:rPr>
                <w:sz w:val="24"/>
                <w:szCs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2A93181E">
            <w:pPr>
              <w:pStyle w:val="249"/>
              <w:spacing w:before="1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5769329F">
            <w:pPr>
              <w:pStyle w:val="249"/>
              <w:ind w:left="113" w:right="4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Phân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biệt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âm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trong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phần </w:t>
            </w:r>
            <w:r>
              <w:rPr>
                <w:spacing w:val="-2"/>
                <w:sz w:val="24"/>
                <w:szCs w:val="24"/>
              </w:rPr>
              <w:t>nghe.</w:t>
            </w:r>
          </w:p>
        </w:tc>
        <w:tc>
          <w:tcPr>
            <w:tcW w:w="732" w:type="dxa"/>
            <w:noWrap w:val="0"/>
            <w:vAlign w:val="top"/>
          </w:tcPr>
          <w:p w14:paraId="245E1E6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27E30C0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2EDABC4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7BB6A82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4E9D9D9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5A6BC82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7481F7F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0D69487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6FBB9E1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2" w:type="dxa"/>
            <w:noWrap w:val="0"/>
            <w:vAlign w:val="top"/>
          </w:tcPr>
          <w:p w14:paraId="16145B13">
            <w:pPr>
              <w:pStyle w:val="249"/>
              <w:rPr>
                <w:sz w:val="24"/>
                <w:szCs w:val="24"/>
              </w:rPr>
            </w:pPr>
          </w:p>
        </w:tc>
      </w:tr>
      <w:tr w14:paraId="15728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713917EA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2BC31CE4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7B07C9BC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4248" w:type="dxa"/>
            <w:noWrap w:val="0"/>
            <w:vAlign w:val="top"/>
          </w:tcPr>
          <w:p w14:paraId="4F7DDDEC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dụng:</w:t>
            </w:r>
          </w:p>
          <w:p w14:paraId="59A0CAEF">
            <w:pPr>
              <w:pStyle w:val="249"/>
              <w:spacing w:line="257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vận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dụng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vào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bài</w:t>
            </w:r>
            <w:r>
              <w:rPr>
                <w:spacing w:val="-4"/>
                <w:sz w:val="24"/>
                <w:szCs w:val="24"/>
              </w:rPr>
              <w:t xml:space="preserve"> nghe.</w:t>
            </w:r>
          </w:p>
        </w:tc>
        <w:tc>
          <w:tcPr>
            <w:tcW w:w="732" w:type="dxa"/>
            <w:noWrap w:val="0"/>
            <w:vAlign w:val="top"/>
          </w:tcPr>
          <w:p w14:paraId="487322B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15C7463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2A70DB5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0ED7C739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285B0AC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7BDCBD09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40CDBA6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09C6EF0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3E99828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2" w:type="dxa"/>
            <w:noWrap w:val="0"/>
            <w:vAlign w:val="top"/>
          </w:tcPr>
          <w:p w14:paraId="53C6E903">
            <w:pPr>
              <w:pStyle w:val="249"/>
              <w:rPr>
                <w:sz w:val="24"/>
                <w:szCs w:val="24"/>
              </w:rPr>
            </w:pPr>
          </w:p>
        </w:tc>
      </w:tr>
      <w:tr w14:paraId="1A362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629EE03E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4CA9A4F1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7F53A893">
            <w:pPr>
              <w:pStyle w:val="249"/>
              <w:spacing w:before="2" w:line="298" w:lineRule="exact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Vocabulary</w:t>
            </w:r>
          </w:p>
          <w:p w14:paraId="00FC02E3">
            <w:pPr>
              <w:pStyle w:val="249"/>
              <w:spacing w:line="275" w:lineRule="exact"/>
              <w:ind w:left="114"/>
              <w:rPr>
                <w:spacing w:val="-5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Từ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vựng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đã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học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theo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chủ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đề Unit </w:t>
            </w:r>
            <w:r>
              <w:rPr>
                <w:rFonts w:hint="default"/>
                <w:spacing w:val="-5"/>
                <w:sz w:val="24"/>
                <w:szCs w:val="24"/>
                <w:lang w:val="vi-VN"/>
              </w:rPr>
              <w:t>1- Unit 9</w:t>
            </w:r>
            <w:r>
              <w:rPr>
                <w:spacing w:val="-5"/>
                <w:sz w:val="24"/>
                <w:szCs w:val="24"/>
              </w:rPr>
              <w:t xml:space="preserve">. </w:t>
            </w:r>
            <w:r>
              <w:rPr>
                <w:spacing w:val="-5"/>
                <w:sz w:val="24"/>
                <w:szCs w:val="24"/>
                <w:lang w:val="en-US"/>
              </w:rPr>
              <w:t>Trọng tâm:</w:t>
            </w:r>
          </w:p>
          <w:p w14:paraId="39D64253">
            <w:pPr>
              <w:pStyle w:val="249"/>
              <w:ind w:left="114" w:right="251"/>
              <w:rPr>
                <w:sz w:val="24"/>
                <w:szCs w:val="24"/>
                <w:lang w:val="en-US"/>
              </w:rPr>
            </w:pPr>
          </w:p>
        </w:tc>
        <w:tc>
          <w:tcPr>
            <w:tcW w:w="4248" w:type="dxa"/>
            <w:noWrap w:val="0"/>
            <w:vAlign w:val="top"/>
          </w:tcPr>
          <w:p w14:paraId="0A6BC17F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25877E00">
            <w:pPr>
              <w:pStyle w:val="249"/>
              <w:spacing w:line="270" w:lineRule="atLeast"/>
              <w:ind w:left="113" w:right="4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-Nhận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nhớ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lại,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liệt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kê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từ vựng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theo chủ đề đã học.</w:t>
            </w:r>
          </w:p>
        </w:tc>
        <w:tc>
          <w:tcPr>
            <w:tcW w:w="732" w:type="dxa"/>
            <w:noWrap w:val="0"/>
            <w:vAlign w:val="top"/>
          </w:tcPr>
          <w:p w14:paraId="1E42D873">
            <w:pPr>
              <w:pStyle w:val="249"/>
              <w:spacing w:before="10"/>
              <w:rPr>
                <w:b/>
                <w:sz w:val="24"/>
                <w:szCs w:val="24"/>
              </w:rPr>
            </w:pPr>
          </w:p>
          <w:p w14:paraId="7FA4E2C3">
            <w:pPr>
              <w:pStyle w:val="249"/>
              <w:ind w:left="126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4</w:t>
            </w:r>
          </w:p>
        </w:tc>
        <w:tc>
          <w:tcPr>
            <w:tcW w:w="552" w:type="dxa"/>
            <w:noWrap w:val="0"/>
            <w:vAlign w:val="top"/>
          </w:tcPr>
          <w:p w14:paraId="3441066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44A009C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4470867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6E0B003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409DA61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543492F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54008E9B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78D9F947">
            <w:pPr>
              <w:pStyle w:val="249"/>
              <w:spacing w:before="10"/>
              <w:rPr>
                <w:b/>
                <w:sz w:val="24"/>
                <w:szCs w:val="24"/>
              </w:rPr>
            </w:pPr>
          </w:p>
          <w:p w14:paraId="4AFFE3DE">
            <w:pPr>
              <w:pStyle w:val="249"/>
              <w:ind w:right="140"/>
              <w:jc w:val="right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2"/>
                <w:sz w:val="24"/>
                <w:szCs w:val="24"/>
                <w:lang w:val="vi-VN"/>
              </w:rPr>
              <w:t>4</w:t>
            </w:r>
          </w:p>
        </w:tc>
        <w:tc>
          <w:tcPr>
            <w:tcW w:w="572" w:type="dxa"/>
            <w:noWrap w:val="0"/>
            <w:vAlign w:val="top"/>
          </w:tcPr>
          <w:p w14:paraId="405FC853">
            <w:pPr>
              <w:pStyle w:val="249"/>
              <w:rPr>
                <w:sz w:val="24"/>
                <w:szCs w:val="24"/>
              </w:rPr>
            </w:pPr>
          </w:p>
        </w:tc>
      </w:tr>
      <w:tr w14:paraId="1B06B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CBABEC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4E637C1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46978A6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4408576B">
            <w:pPr>
              <w:pStyle w:val="249"/>
              <w:spacing w:line="276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5E7C71BC">
            <w:pPr>
              <w:pStyle w:val="249"/>
              <w:numPr>
                <w:ilvl w:val="0"/>
                <w:numId w:val="13"/>
              </w:numPr>
              <w:tabs>
                <w:tab w:val="left" w:pos="253"/>
              </w:tabs>
              <w:ind w:right="4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Hiểu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phân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biệt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từ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vựng theo chủ đề đã học.</w:t>
            </w:r>
          </w:p>
          <w:p w14:paraId="7CE78D5A">
            <w:pPr>
              <w:pStyle w:val="249"/>
              <w:numPr>
                <w:ilvl w:val="0"/>
                <w:numId w:val="13"/>
              </w:numPr>
              <w:tabs>
                <w:tab w:val="left" w:pos="239"/>
              </w:tabs>
              <w:spacing w:line="270" w:lineRule="atLeast"/>
              <w:ind w:right="125" w:firstLine="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Nắm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được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các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mối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liên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kết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và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kết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hợp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của </w:t>
            </w:r>
            <w:r>
              <w:rPr>
                <w:spacing w:val="-2"/>
                <w:sz w:val="24"/>
                <w:szCs w:val="24"/>
              </w:rPr>
              <w:t>từ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trong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bối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cảnh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và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ngữ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cảnh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tương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ứng.</w:t>
            </w:r>
          </w:p>
        </w:tc>
        <w:tc>
          <w:tcPr>
            <w:tcW w:w="732" w:type="dxa"/>
            <w:noWrap w:val="0"/>
            <w:vAlign w:val="top"/>
          </w:tcPr>
          <w:p w14:paraId="0436C80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1F76235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339266E9">
            <w:pPr>
              <w:pStyle w:val="249"/>
              <w:rPr>
                <w:b/>
                <w:sz w:val="24"/>
                <w:szCs w:val="24"/>
              </w:rPr>
            </w:pPr>
          </w:p>
          <w:p w14:paraId="3B8D438F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2929377C">
            <w:pPr>
              <w:pStyle w:val="249"/>
              <w:ind w:left="114" w:right="115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3</w:t>
            </w:r>
          </w:p>
        </w:tc>
        <w:tc>
          <w:tcPr>
            <w:tcW w:w="600" w:type="dxa"/>
            <w:noWrap w:val="0"/>
            <w:vAlign w:val="top"/>
          </w:tcPr>
          <w:p w14:paraId="7EA9DF54">
            <w:pPr>
              <w:pStyle w:val="249"/>
              <w:rPr>
                <w:sz w:val="24"/>
                <w:szCs w:val="24"/>
              </w:rPr>
            </w:pPr>
          </w:p>
          <w:p w14:paraId="1F068081">
            <w:pPr>
              <w:pStyle w:val="249"/>
              <w:rPr>
                <w:sz w:val="24"/>
                <w:szCs w:val="24"/>
              </w:rPr>
            </w:pPr>
          </w:p>
          <w:p w14:paraId="4D0C4FD3">
            <w:pPr>
              <w:pStyle w:val="249"/>
              <w:rPr>
                <w:rFonts w:hint="default"/>
                <w:sz w:val="24"/>
                <w:szCs w:val="24"/>
                <w:lang w:val="vi-VN"/>
              </w:rPr>
            </w:pPr>
          </w:p>
        </w:tc>
        <w:tc>
          <w:tcPr>
            <w:tcW w:w="696" w:type="dxa"/>
            <w:noWrap w:val="0"/>
            <w:vAlign w:val="top"/>
          </w:tcPr>
          <w:p w14:paraId="704402E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25E579B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26AD1AA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1C2BA61B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36E59E2F">
            <w:pPr>
              <w:pStyle w:val="249"/>
              <w:rPr>
                <w:b/>
                <w:sz w:val="24"/>
                <w:szCs w:val="24"/>
              </w:rPr>
            </w:pPr>
          </w:p>
          <w:p w14:paraId="728217BD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31AAB81B">
            <w:pPr>
              <w:pStyle w:val="249"/>
              <w:ind w:right="140"/>
              <w:jc w:val="right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2"/>
                <w:sz w:val="24"/>
                <w:szCs w:val="24"/>
                <w:lang w:val="vi-VN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 w14:paraId="14B731B8">
            <w:pPr>
              <w:pStyle w:val="249"/>
              <w:rPr>
                <w:sz w:val="24"/>
                <w:szCs w:val="24"/>
              </w:rPr>
            </w:pPr>
          </w:p>
        </w:tc>
      </w:tr>
      <w:tr w14:paraId="7AB93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E87F6A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5972A55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1C5C851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4DC88041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dụng:</w:t>
            </w:r>
          </w:p>
          <w:p w14:paraId="1F771ACF">
            <w:pPr>
              <w:pStyle w:val="249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vận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dụng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từ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vựng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đã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học trong văn cảnh (danh từ, động từ, tính</w:t>
            </w:r>
          </w:p>
          <w:p w14:paraId="30919BC3">
            <w:pPr>
              <w:pStyle w:val="249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và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trạng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từ…)</w:t>
            </w:r>
          </w:p>
        </w:tc>
        <w:tc>
          <w:tcPr>
            <w:tcW w:w="732" w:type="dxa"/>
            <w:noWrap w:val="0"/>
            <w:vAlign w:val="top"/>
          </w:tcPr>
          <w:p w14:paraId="02A2541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0881310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35C72A9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736707C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79A25D79">
            <w:pPr>
              <w:pStyle w:val="249"/>
              <w:rPr>
                <w:b/>
                <w:sz w:val="24"/>
                <w:szCs w:val="24"/>
              </w:rPr>
            </w:pPr>
          </w:p>
          <w:p w14:paraId="453F64FD">
            <w:pPr>
              <w:pStyle w:val="249"/>
              <w:spacing w:before="163"/>
              <w:rPr>
                <w:sz w:val="24"/>
                <w:szCs w:val="24"/>
                <w:lang w:val="en-US"/>
              </w:rPr>
            </w:pPr>
          </w:p>
        </w:tc>
        <w:tc>
          <w:tcPr>
            <w:tcW w:w="583" w:type="dxa"/>
            <w:noWrap w:val="0"/>
            <w:vAlign w:val="top"/>
          </w:tcPr>
          <w:p w14:paraId="4D3E648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35531F0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39E8BB7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63D0B2EB">
            <w:pPr>
              <w:pStyle w:val="249"/>
              <w:rPr>
                <w:b/>
                <w:sz w:val="24"/>
                <w:szCs w:val="24"/>
              </w:rPr>
            </w:pPr>
          </w:p>
          <w:p w14:paraId="0BB81B49">
            <w:pPr>
              <w:pStyle w:val="249"/>
              <w:spacing w:before="163"/>
              <w:ind w:right="14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269D09FA">
            <w:pPr>
              <w:pStyle w:val="249"/>
              <w:rPr>
                <w:sz w:val="24"/>
                <w:szCs w:val="24"/>
              </w:rPr>
            </w:pPr>
          </w:p>
        </w:tc>
      </w:tr>
      <w:tr w14:paraId="085E9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2D887BC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2A47748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392B1554">
            <w:pPr>
              <w:pStyle w:val="249"/>
              <w:spacing w:before="1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Grammar</w:t>
            </w:r>
          </w:p>
          <w:p w14:paraId="2A34ED99">
            <w:pPr>
              <w:pStyle w:val="249"/>
              <w:ind w:left="114"/>
              <w:rPr>
                <w:rFonts w:hint="default"/>
                <w:spacing w:val="-4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Các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chủ điểm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 pháp từ</w:t>
            </w:r>
            <w:r>
              <w:rPr>
                <w:spacing w:val="-5"/>
                <w:sz w:val="24"/>
                <w:szCs w:val="24"/>
              </w:rPr>
              <w:t xml:space="preserve"> Unit </w:t>
            </w:r>
            <w:r>
              <w:rPr>
                <w:rFonts w:hint="default"/>
                <w:spacing w:val="-5"/>
                <w:sz w:val="24"/>
                <w:szCs w:val="24"/>
                <w:lang w:val="vi-VN"/>
              </w:rPr>
              <w:t>71- Unit 9</w:t>
            </w:r>
          </w:p>
          <w:p w14:paraId="0E49A7BB">
            <w:pPr>
              <w:pStyle w:val="249"/>
              <w:ind w:left="114"/>
              <w:rPr>
                <w:sz w:val="24"/>
                <w:szCs w:val="24"/>
                <w:lang w:val="en-US"/>
              </w:rPr>
            </w:pPr>
          </w:p>
        </w:tc>
        <w:tc>
          <w:tcPr>
            <w:tcW w:w="4248" w:type="dxa"/>
            <w:noWrap w:val="0"/>
            <w:vAlign w:val="top"/>
          </w:tcPr>
          <w:p w14:paraId="5A8AD079">
            <w:pPr>
              <w:pStyle w:val="249"/>
              <w:spacing w:before="1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6ED55B6D">
            <w:pPr>
              <w:pStyle w:val="249"/>
              <w:spacing w:line="270" w:lineRule="atLeast"/>
              <w:ind w:left="113" w:right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Nhận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kiến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thức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pháp đã học.</w:t>
            </w:r>
          </w:p>
        </w:tc>
        <w:tc>
          <w:tcPr>
            <w:tcW w:w="732" w:type="dxa"/>
            <w:noWrap w:val="0"/>
            <w:vAlign w:val="top"/>
          </w:tcPr>
          <w:p w14:paraId="0931E5E9">
            <w:pPr>
              <w:pStyle w:val="249"/>
              <w:spacing w:before="1"/>
              <w:rPr>
                <w:b/>
                <w:sz w:val="24"/>
                <w:szCs w:val="24"/>
              </w:rPr>
            </w:pPr>
          </w:p>
          <w:p w14:paraId="1B16E2A5">
            <w:pPr>
              <w:pStyle w:val="249"/>
              <w:ind w:left="126"/>
              <w:rPr>
                <w:rFonts w:hint="default"/>
                <w:sz w:val="24"/>
                <w:szCs w:val="24"/>
                <w:lang w:val="vi-VN"/>
              </w:rPr>
            </w:pPr>
          </w:p>
        </w:tc>
        <w:tc>
          <w:tcPr>
            <w:tcW w:w="552" w:type="dxa"/>
            <w:noWrap w:val="0"/>
            <w:vAlign w:val="top"/>
          </w:tcPr>
          <w:p w14:paraId="62F1650E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7FB87652">
            <w:pPr>
              <w:pStyle w:val="249"/>
              <w:rPr>
                <w:sz w:val="24"/>
                <w:szCs w:val="24"/>
                <w:lang w:val="en-US"/>
              </w:rPr>
            </w:pPr>
          </w:p>
        </w:tc>
        <w:tc>
          <w:tcPr>
            <w:tcW w:w="576" w:type="dxa"/>
            <w:noWrap w:val="0"/>
            <w:vAlign w:val="top"/>
          </w:tcPr>
          <w:p w14:paraId="4F71C69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1B7BC0F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213C399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6B8429D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670B9DE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7ED5859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2322AB94">
            <w:pPr>
              <w:pStyle w:val="249"/>
              <w:spacing w:before="1"/>
              <w:rPr>
                <w:b/>
                <w:sz w:val="24"/>
                <w:szCs w:val="24"/>
              </w:rPr>
            </w:pPr>
          </w:p>
          <w:p w14:paraId="0817212B">
            <w:pPr>
              <w:pStyle w:val="249"/>
              <w:ind w:right="14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0D08D641">
            <w:pPr>
              <w:pStyle w:val="249"/>
              <w:rPr>
                <w:sz w:val="24"/>
                <w:szCs w:val="24"/>
              </w:rPr>
            </w:pPr>
          </w:p>
        </w:tc>
      </w:tr>
      <w:tr w14:paraId="7304B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B61C7D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CABCBB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6EF1A09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427E95EA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2DE3B795">
            <w:pPr>
              <w:pStyle w:val="249"/>
              <w:spacing w:line="270" w:lineRule="atLeast"/>
              <w:ind w:left="113" w:firstLin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phân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biệt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chủ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điểm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 pháp đã học.</w:t>
            </w:r>
          </w:p>
        </w:tc>
        <w:tc>
          <w:tcPr>
            <w:tcW w:w="732" w:type="dxa"/>
            <w:noWrap w:val="0"/>
            <w:vAlign w:val="top"/>
          </w:tcPr>
          <w:p w14:paraId="42C25E0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12AFB28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7AB67984">
            <w:pPr>
              <w:pStyle w:val="249"/>
              <w:spacing w:before="10"/>
              <w:ind w:firstLine="120" w:firstLineChars="50"/>
              <w:rPr>
                <w:rFonts w:hint="default"/>
                <w:b/>
                <w:sz w:val="24"/>
                <w:szCs w:val="24"/>
                <w:lang w:val="vi-VN"/>
              </w:rPr>
            </w:pPr>
          </w:p>
          <w:p w14:paraId="1B88E6F7">
            <w:pPr>
              <w:pStyle w:val="249"/>
              <w:ind w:left="114" w:right="115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600" w:type="dxa"/>
            <w:noWrap w:val="0"/>
            <w:vAlign w:val="top"/>
          </w:tcPr>
          <w:p w14:paraId="261AB8EB">
            <w:pPr>
              <w:pStyle w:val="249"/>
              <w:rPr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noWrap w:val="0"/>
            <w:vAlign w:val="top"/>
          </w:tcPr>
          <w:p w14:paraId="3E7EE7E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3724CE3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4B4959B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1C1CA0B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4EF5B4D4">
            <w:pPr>
              <w:pStyle w:val="249"/>
              <w:spacing w:before="10"/>
              <w:rPr>
                <w:b/>
                <w:sz w:val="24"/>
                <w:szCs w:val="24"/>
              </w:rPr>
            </w:pPr>
          </w:p>
          <w:p w14:paraId="24B1B98B">
            <w:pPr>
              <w:pStyle w:val="249"/>
              <w:ind w:right="140"/>
              <w:jc w:val="right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2"/>
                <w:sz w:val="24"/>
                <w:szCs w:val="24"/>
                <w:lang w:val="vi-VN"/>
              </w:rPr>
              <w:t>1</w:t>
            </w:r>
          </w:p>
        </w:tc>
        <w:tc>
          <w:tcPr>
            <w:tcW w:w="572" w:type="dxa"/>
            <w:noWrap w:val="0"/>
            <w:vAlign w:val="top"/>
          </w:tcPr>
          <w:p w14:paraId="45B10DBE">
            <w:pPr>
              <w:pStyle w:val="249"/>
              <w:rPr>
                <w:sz w:val="24"/>
                <w:szCs w:val="24"/>
              </w:rPr>
            </w:pPr>
          </w:p>
        </w:tc>
      </w:tr>
      <w:tr w14:paraId="000BC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noWrap w:val="0"/>
            <w:vAlign w:val="top"/>
          </w:tcPr>
          <w:p w14:paraId="3A3228F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1618" w:type="dxa"/>
            <w:noWrap w:val="0"/>
            <w:vAlign w:val="top"/>
          </w:tcPr>
          <w:p w14:paraId="23378E4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6E6E3D4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34BFFC47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dụng:</w:t>
            </w:r>
          </w:p>
          <w:p w14:paraId="76349F22">
            <w:pPr>
              <w:pStyle w:val="249"/>
              <w:spacing w:line="270" w:lineRule="atLeast"/>
              <w:ind w:left="113" w:right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vận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dụng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kiến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pháp đã học vào bài nghe, đọc, viết.</w:t>
            </w:r>
          </w:p>
        </w:tc>
        <w:tc>
          <w:tcPr>
            <w:tcW w:w="732" w:type="dxa"/>
            <w:noWrap w:val="0"/>
            <w:vAlign w:val="top"/>
          </w:tcPr>
          <w:p w14:paraId="1D8EFDD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61D5B4C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346C9AD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46CD95B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30F98E1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0EC9FE9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2F3C2D7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4298EEB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1AA4B06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2" w:type="dxa"/>
            <w:noWrap w:val="0"/>
            <w:vAlign w:val="top"/>
          </w:tcPr>
          <w:p w14:paraId="187AF693">
            <w:pPr>
              <w:pStyle w:val="249"/>
              <w:rPr>
                <w:sz w:val="24"/>
                <w:szCs w:val="24"/>
              </w:rPr>
            </w:pPr>
          </w:p>
        </w:tc>
      </w:tr>
      <w:tr w14:paraId="3EE5F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72" w:type="dxa"/>
            <w:vMerge w:val="restart"/>
            <w:noWrap w:val="0"/>
            <w:vAlign w:val="top"/>
          </w:tcPr>
          <w:p w14:paraId="69380D05">
            <w:pPr>
              <w:pStyle w:val="249"/>
              <w:spacing w:line="276" w:lineRule="exact"/>
              <w:ind w:left="115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III.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70EBBD0C">
            <w:pPr>
              <w:pStyle w:val="249"/>
              <w:spacing w:line="276" w:lineRule="exact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READING</w:t>
            </w:r>
          </w:p>
        </w:tc>
        <w:tc>
          <w:tcPr>
            <w:tcW w:w="2913" w:type="dxa"/>
            <w:vMerge w:val="restart"/>
            <w:noWrap w:val="0"/>
            <w:vAlign w:val="top"/>
          </w:tcPr>
          <w:p w14:paraId="741AF4F7">
            <w:pPr>
              <w:pStyle w:val="249"/>
              <w:spacing w:line="276" w:lineRule="exact"/>
              <w:ind w:left="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Cloze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test</w:t>
            </w:r>
          </w:p>
          <w:p w14:paraId="14C0F846">
            <w:pPr>
              <w:pStyle w:val="249"/>
              <w:ind w:left="114" w:right="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Hiểu được bài đọc có độ dài khoảng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100-120 về chủ điểm “</w:t>
            </w:r>
            <w:r>
              <w:rPr>
                <w:rFonts w:hint="default"/>
                <w:sz w:val="24"/>
                <w:szCs w:val="24"/>
                <w:lang w:val="vi-VN"/>
              </w:rPr>
              <w:t>Ethnic Groups of Viet Nam</w:t>
            </w:r>
            <w:r>
              <w:rPr>
                <w:sz w:val="24"/>
                <w:szCs w:val="24"/>
              </w:rPr>
              <w:t xml:space="preserve">” với các thành tố ngôn ngữ sau: </w:t>
            </w:r>
          </w:p>
          <w:p w14:paraId="15C2352C">
            <w:pPr>
              <w:spacing w:line="30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Nghĩa của từ</w:t>
            </w:r>
          </w:p>
          <w:p w14:paraId="1DB7E8E5">
            <w:pPr>
              <w:spacing w:line="30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Giới từ</w:t>
            </w:r>
          </w:p>
          <w:p w14:paraId="7397DFB1">
            <w:pPr>
              <w:spacing w:line="30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Từ loại (Part of speech)</w:t>
            </w:r>
          </w:p>
        </w:tc>
        <w:tc>
          <w:tcPr>
            <w:tcW w:w="4248" w:type="dxa"/>
            <w:noWrap w:val="0"/>
            <w:vAlign w:val="top"/>
          </w:tcPr>
          <w:p w14:paraId="08F2B0A4">
            <w:pPr>
              <w:pStyle w:val="249"/>
              <w:spacing w:line="276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45B9F7F7">
            <w:pPr>
              <w:pStyle w:val="249"/>
              <w:spacing w:line="270" w:lineRule="atLeast"/>
              <w:ind w:left="113" w:right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Nhận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thành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tố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ngôn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 và liên kết về mặt văn bản.</w:t>
            </w:r>
          </w:p>
        </w:tc>
        <w:tc>
          <w:tcPr>
            <w:tcW w:w="732" w:type="dxa"/>
            <w:noWrap w:val="0"/>
            <w:vAlign w:val="top"/>
          </w:tcPr>
          <w:p w14:paraId="05ED3CA2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43D3A9CA">
            <w:pPr>
              <w:pStyle w:val="249"/>
              <w:ind w:left="126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52" w:type="dxa"/>
            <w:noWrap w:val="0"/>
            <w:vAlign w:val="top"/>
          </w:tcPr>
          <w:p w14:paraId="159BFAB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3E700B5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59CCE04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18A0251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5681786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2807404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1B93E8A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686665DE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7E239CF9">
            <w:pPr>
              <w:pStyle w:val="249"/>
              <w:ind w:right="140"/>
              <w:jc w:val="right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 w14:paraId="67768A50">
            <w:pPr>
              <w:pStyle w:val="249"/>
              <w:rPr>
                <w:sz w:val="24"/>
                <w:szCs w:val="24"/>
              </w:rPr>
            </w:pPr>
          </w:p>
        </w:tc>
      </w:tr>
      <w:tr w14:paraId="79B2A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CC890F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575ED35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5EF28B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620792AD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70C53891">
            <w:pPr>
              <w:pStyle w:val="249"/>
              <w:spacing w:line="270" w:lineRule="atLeast"/>
              <w:ind w:left="113" w:right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Phân biệt được các đặc trưng, đặc điểm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thành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tố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ngôn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liên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kết về mặt văn bản.</w:t>
            </w:r>
          </w:p>
        </w:tc>
        <w:tc>
          <w:tcPr>
            <w:tcW w:w="732" w:type="dxa"/>
            <w:noWrap w:val="0"/>
            <w:vAlign w:val="top"/>
          </w:tcPr>
          <w:p w14:paraId="54AE250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40DB4E0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799947B0">
            <w:pPr>
              <w:pStyle w:val="249"/>
              <w:rPr>
                <w:b/>
                <w:sz w:val="24"/>
                <w:szCs w:val="24"/>
              </w:rPr>
            </w:pPr>
          </w:p>
          <w:p w14:paraId="76C16E48">
            <w:pPr>
              <w:pStyle w:val="249"/>
              <w:ind w:left="114" w:right="1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  <w:lang w:val="en-US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0F56D81B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4F55A139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38F8AAA9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5FFCA40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499A7EC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34014F1F">
            <w:pPr>
              <w:pStyle w:val="249"/>
              <w:rPr>
                <w:b/>
                <w:sz w:val="24"/>
                <w:szCs w:val="24"/>
              </w:rPr>
            </w:pPr>
          </w:p>
          <w:p w14:paraId="57F335B3">
            <w:pPr>
              <w:pStyle w:val="249"/>
              <w:ind w:right="14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 w14:paraId="59C3634A">
            <w:pPr>
              <w:pStyle w:val="249"/>
              <w:rPr>
                <w:sz w:val="24"/>
                <w:szCs w:val="24"/>
              </w:rPr>
            </w:pPr>
          </w:p>
        </w:tc>
      </w:tr>
    </w:tbl>
    <w:p w14:paraId="085DD99B">
      <w:pPr>
        <w:rPr>
          <w:rFonts w:ascii="Times New Roman" w:hAnsi="Times New Roman"/>
          <w:sz w:val="24"/>
        </w:rPr>
        <w:sectPr>
          <w:pgSz w:w="16850" w:h="11910" w:orient="landscape"/>
          <w:pgMar w:top="0" w:right="200" w:bottom="280" w:left="840" w:header="720" w:footer="720" w:gutter="0"/>
          <w:cols w:space="720" w:num="1"/>
        </w:sectPr>
      </w:pPr>
    </w:p>
    <w:p w14:paraId="18E3185C">
      <w:pPr>
        <w:pStyle w:val="15"/>
        <w:rPr>
          <w:rFonts w:ascii="Times New Roman" w:hAnsi="Times New Roman"/>
          <w:b/>
          <w:sz w:val="24"/>
        </w:rPr>
      </w:pPr>
    </w:p>
    <w:tbl>
      <w:tblPr>
        <w:tblStyle w:val="12"/>
        <w:tblW w:w="0" w:type="auto"/>
        <w:tblInd w:w="-1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21"/>
        <w:gridCol w:w="4224"/>
        <w:gridCol w:w="720"/>
        <w:gridCol w:w="600"/>
        <w:gridCol w:w="564"/>
        <w:gridCol w:w="600"/>
        <w:gridCol w:w="636"/>
        <w:gridCol w:w="635"/>
        <w:gridCol w:w="589"/>
        <w:gridCol w:w="580"/>
        <w:gridCol w:w="579"/>
        <w:gridCol w:w="572"/>
      </w:tblGrid>
      <w:tr w14:paraId="6C741F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2" w:type="dxa"/>
            <w:vMerge w:val="restart"/>
            <w:noWrap w:val="0"/>
            <w:vAlign w:val="top"/>
          </w:tcPr>
          <w:p w14:paraId="692839BE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vMerge w:val="restart"/>
            <w:noWrap w:val="0"/>
            <w:vAlign w:val="top"/>
          </w:tcPr>
          <w:p w14:paraId="2C2D2307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2921" w:type="dxa"/>
            <w:noWrap w:val="0"/>
            <w:vAlign w:val="top"/>
          </w:tcPr>
          <w:p w14:paraId="15A05B78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15A96A49">
            <w:pPr>
              <w:pStyle w:val="249"/>
              <w:spacing w:before="1"/>
              <w:ind w:left="113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Vận</w:t>
            </w:r>
            <w:r>
              <w:rPr>
                <w:b/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highlight w:val="none"/>
              </w:rPr>
              <w:t>dụng:</w:t>
            </w:r>
          </w:p>
          <w:p w14:paraId="01F09233">
            <w:pPr>
              <w:pStyle w:val="249"/>
              <w:spacing w:line="270" w:lineRule="atLeast"/>
              <w:ind w:left="113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-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Sử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dụng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các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kiến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thức</w:t>
            </w:r>
            <w:r>
              <w:rPr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ngôn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ngữ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và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kỹ năng trong các tình huống mới.</w:t>
            </w:r>
          </w:p>
        </w:tc>
        <w:tc>
          <w:tcPr>
            <w:tcW w:w="720" w:type="dxa"/>
            <w:noWrap w:val="0"/>
            <w:vAlign w:val="top"/>
          </w:tcPr>
          <w:p w14:paraId="2B9AB2AB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59D749F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6E1873F8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57047EA2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0826BB0B">
            <w:pPr>
              <w:pStyle w:val="249"/>
              <w:spacing w:before="1"/>
              <w:rPr>
                <w:b/>
                <w:sz w:val="24"/>
                <w:szCs w:val="24"/>
                <w:highlight w:val="none"/>
              </w:rPr>
            </w:pPr>
          </w:p>
          <w:p w14:paraId="7078EFC5">
            <w:pPr>
              <w:pStyle w:val="249"/>
              <w:ind w:left="123" w:right="137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3A96926A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7F84CE4D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0BFFD94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2482EEF1">
            <w:pPr>
              <w:pStyle w:val="249"/>
              <w:spacing w:before="1"/>
              <w:rPr>
                <w:b/>
                <w:sz w:val="24"/>
                <w:szCs w:val="24"/>
                <w:highlight w:val="none"/>
              </w:rPr>
            </w:pPr>
          </w:p>
          <w:p w14:paraId="57CE6078">
            <w:pPr>
              <w:pStyle w:val="249"/>
              <w:ind w:left="95" w:right="128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2C562AE5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</w:tr>
      <w:tr w14:paraId="288CC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28290DDF">
            <w:pPr>
              <w:rPr>
                <w:rFonts w:ascii="Times New Roman" w:hAnsi="Times New Roman"/>
                <w:sz w:val="24"/>
                <w:highlight w:val="none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8EE7C9F">
            <w:pPr>
              <w:rPr>
                <w:rFonts w:ascii="Times New Roman" w:hAnsi="Times New Roman"/>
                <w:sz w:val="24"/>
                <w:highlight w:val="none"/>
                <w:lang w:val="vi"/>
              </w:rPr>
            </w:pPr>
          </w:p>
        </w:tc>
        <w:tc>
          <w:tcPr>
            <w:tcW w:w="2921" w:type="dxa"/>
            <w:vMerge w:val="restart"/>
            <w:noWrap w:val="0"/>
            <w:vAlign w:val="top"/>
          </w:tcPr>
          <w:p w14:paraId="63243789">
            <w:pPr>
              <w:pStyle w:val="249"/>
              <w:spacing w:before="120" w:after="120"/>
              <w:ind w:left="113" w:right="193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2. Reading comprehension</w:t>
            </w:r>
          </w:p>
          <w:p w14:paraId="4D21F1EA">
            <w:pPr>
              <w:pStyle w:val="249"/>
              <w:spacing w:before="120" w:after="120"/>
              <w:ind w:left="113" w:right="193"/>
              <w:rPr>
                <w:rFonts w:hint="default"/>
                <w:sz w:val="24"/>
                <w:szCs w:val="24"/>
                <w:highlight w:val="none"/>
                <w:lang w:val="vi-VN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Hiểu</w:t>
            </w:r>
            <w:r>
              <w:rPr>
                <w:spacing w:val="-6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được</w:t>
            </w:r>
            <w:r>
              <w:rPr>
                <w:spacing w:val="-8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nội</w:t>
            </w:r>
            <w:r>
              <w:rPr>
                <w:spacing w:val="-6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dung</w:t>
            </w:r>
            <w:r>
              <w:rPr>
                <w:spacing w:val="-9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chính</w:t>
            </w:r>
            <w:r>
              <w:rPr>
                <w:spacing w:val="-6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và</w:t>
            </w:r>
            <w:r>
              <w:rPr>
                <w:spacing w:val="-6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nội dung</w:t>
            </w:r>
            <w:r>
              <w:rPr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chi tiết đoạn văn bản có độ dài khoảng 120-150 từ theo chủ điểm: ” </w:t>
            </w:r>
            <w:r>
              <w:rPr>
                <w:rFonts w:hint="default"/>
                <w:sz w:val="24"/>
                <w:szCs w:val="24"/>
                <w:highlight w:val="none"/>
                <w:lang w:val="vi-VN"/>
              </w:rPr>
              <w:t>Our customs and Traditions“</w:t>
            </w:r>
          </w:p>
        </w:tc>
        <w:tc>
          <w:tcPr>
            <w:tcW w:w="4224" w:type="dxa"/>
            <w:noWrap w:val="0"/>
            <w:vAlign w:val="top"/>
          </w:tcPr>
          <w:p w14:paraId="603E26BE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Nhận</w:t>
            </w:r>
            <w:r>
              <w:rPr>
                <w:b/>
                <w:spacing w:val="-2"/>
                <w:sz w:val="24"/>
                <w:szCs w:val="24"/>
                <w:highlight w:val="none"/>
              </w:rPr>
              <w:t xml:space="preserve"> biết:</w:t>
            </w:r>
          </w:p>
          <w:p w14:paraId="46FA35DA">
            <w:pPr>
              <w:pStyle w:val="249"/>
              <w:spacing w:line="257" w:lineRule="exact"/>
              <w:ind w:left="113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-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Thông</w:t>
            </w:r>
            <w:r>
              <w:rPr>
                <w:spacing w:val="-7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tin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chi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pacing w:val="-2"/>
                <w:sz w:val="24"/>
                <w:szCs w:val="24"/>
                <w:highlight w:val="none"/>
              </w:rPr>
              <w:t>tiết.</w:t>
            </w:r>
          </w:p>
        </w:tc>
        <w:tc>
          <w:tcPr>
            <w:tcW w:w="720" w:type="dxa"/>
            <w:noWrap w:val="0"/>
            <w:vAlign w:val="top"/>
          </w:tcPr>
          <w:p w14:paraId="473B0CFA">
            <w:pPr>
              <w:pStyle w:val="249"/>
              <w:spacing w:before="135"/>
              <w:ind w:left="126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0B59FE2C">
            <w:pPr>
              <w:pStyle w:val="249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564" w:type="dxa"/>
            <w:noWrap w:val="0"/>
            <w:vAlign w:val="top"/>
          </w:tcPr>
          <w:p w14:paraId="019148FE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470E7ADC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15F553CC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31B0C771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434B75E1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9E2423F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9" w:type="dxa"/>
            <w:noWrap w:val="0"/>
            <w:vAlign w:val="center"/>
          </w:tcPr>
          <w:p w14:paraId="37398474">
            <w:pPr>
              <w:pStyle w:val="249"/>
              <w:spacing w:before="135"/>
              <w:ind w:left="95" w:right="128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5F9B3AA8">
            <w:pPr>
              <w:pStyle w:val="249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</w:tr>
      <w:tr w14:paraId="0FECEC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4538701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36734BD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5FC21C66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6542FADD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  <w:highlight w:val="none"/>
              </w:rPr>
              <w:t>hiểu:</w:t>
            </w:r>
          </w:p>
          <w:p w14:paraId="35F09878">
            <w:pPr>
              <w:pStyle w:val="249"/>
              <w:ind w:left="113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-</w:t>
            </w:r>
            <w:r>
              <w:rPr>
                <w:spacing w:val="-6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Hiểu ý</w:t>
            </w:r>
            <w:r>
              <w:rPr>
                <w:spacing w:val="-9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chính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của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bài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đọc.</w:t>
            </w:r>
          </w:p>
        </w:tc>
        <w:tc>
          <w:tcPr>
            <w:tcW w:w="720" w:type="dxa"/>
            <w:noWrap w:val="0"/>
            <w:vAlign w:val="top"/>
          </w:tcPr>
          <w:p w14:paraId="446F40D4">
            <w:pPr>
              <w:pStyle w:val="249"/>
              <w:rPr>
                <w:rFonts w:hint="default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/>
                <w:sz w:val="24"/>
                <w:szCs w:val="24"/>
                <w:highlight w:val="none"/>
                <w:lang w:val="vi-VN"/>
              </w:rPr>
              <w:t>3</w:t>
            </w:r>
          </w:p>
        </w:tc>
        <w:tc>
          <w:tcPr>
            <w:tcW w:w="600" w:type="dxa"/>
            <w:noWrap w:val="0"/>
            <w:vAlign w:val="top"/>
          </w:tcPr>
          <w:p w14:paraId="12737186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45C0C758">
            <w:pPr>
              <w:pStyle w:val="249"/>
              <w:spacing w:before="155"/>
              <w:ind w:left="125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3312CBE6">
            <w:pPr>
              <w:pStyle w:val="249"/>
              <w:spacing w:before="120"/>
              <w:jc w:val="center"/>
              <w:rPr>
                <w:sz w:val="24"/>
                <w:szCs w:val="24"/>
                <w:highlight w:val="none"/>
                <w:lang w:val="en-US"/>
              </w:rPr>
            </w:pPr>
            <w:r>
              <w:rPr>
                <w:sz w:val="24"/>
                <w:szCs w:val="24"/>
                <w:highlight w:val="none"/>
                <w:lang w:val="en-US"/>
              </w:rPr>
              <w:t xml:space="preserve">    </w:t>
            </w:r>
          </w:p>
        </w:tc>
        <w:tc>
          <w:tcPr>
            <w:tcW w:w="636" w:type="dxa"/>
            <w:noWrap w:val="0"/>
            <w:vAlign w:val="top"/>
          </w:tcPr>
          <w:p w14:paraId="2198738E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5E39545C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3E13585E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36212C5E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2ACAFCCE">
            <w:pPr>
              <w:pStyle w:val="249"/>
              <w:spacing w:before="155"/>
              <w:ind w:left="95" w:right="128"/>
              <w:jc w:val="center"/>
              <w:rPr>
                <w:sz w:val="24"/>
                <w:szCs w:val="24"/>
                <w:highlight w:val="none"/>
                <w:lang w:val="en-US"/>
              </w:rPr>
            </w:pPr>
            <w:r>
              <w:rPr>
                <w:sz w:val="24"/>
                <w:szCs w:val="24"/>
                <w:highlight w:val="none"/>
                <w:lang w:val="en-US"/>
              </w:rPr>
              <w:t>3</w:t>
            </w:r>
          </w:p>
        </w:tc>
        <w:tc>
          <w:tcPr>
            <w:tcW w:w="572" w:type="dxa"/>
            <w:noWrap w:val="0"/>
            <w:vAlign w:val="center"/>
          </w:tcPr>
          <w:p w14:paraId="548D6328">
            <w:pPr>
              <w:pStyle w:val="249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</w:tr>
      <w:tr w14:paraId="17E9C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B64C0E5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628C8831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10084751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20EBC51F">
            <w:pPr>
              <w:pStyle w:val="249"/>
              <w:spacing w:before="1"/>
              <w:ind w:left="113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Vận</w:t>
            </w:r>
            <w:r>
              <w:rPr>
                <w:b/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highlight w:val="none"/>
              </w:rPr>
              <w:t>dụng:</w:t>
            </w:r>
          </w:p>
          <w:p w14:paraId="1419F864">
            <w:pPr>
              <w:pStyle w:val="249"/>
              <w:numPr>
                <w:ilvl w:val="0"/>
                <w:numId w:val="14"/>
              </w:numPr>
              <w:tabs>
                <w:tab w:val="left" w:pos="253"/>
              </w:tabs>
              <w:ind w:left="252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Đoán</w:t>
            </w:r>
            <w:r>
              <w:rPr>
                <w:spacing w:val="-6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nghĩa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của</w:t>
            </w:r>
            <w:r>
              <w:rPr>
                <w:spacing w:val="-7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từ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trong</w:t>
            </w:r>
            <w:r>
              <w:rPr>
                <w:spacing w:val="-9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văn</w:t>
            </w:r>
            <w:r>
              <w:rPr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spacing w:val="-2"/>
                <w:sz w:val="24"/>
                <w:szCs w:val="24"/>
                <w:highlight w:val="none"/>
              </w:rPr>
              <w:t>cảnh.</w:t>
            </w:r>
          </w:p>
          <w:p w14:paraId="0314BBD8">
            <w:pPr>
              <w:pStyle w:val="249"/>
              <w:numPr>
                <w:ilvl w:val="0"/>
                <w:numId w:val="14"/>
              </w:numPr>
              <w:tabs>
                <w:tab w:val="left" w:pos="253"/>
              </w:tabs>
              <w:spacing w:before="3" w:line="237" w:lineRule="auto"/>
              <w:ind w:right="246"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Hiểu,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phân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tích,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tổng</w:t>
            </w:r>
            <w:r>
              <w:rPr>
                <w:spacing w:val="-8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hợp</w:t>
            </w:r>
            <w:r>
              <w:rPr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ý</w:t>
            </w:r>
            <w:r>
              <w:rPr>
                <w:spacing w:val="-10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chính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của bài để chọn câu trả lời phù hợp.</w:t>
            </w:r>
          </w:p>
        </w:tc>
        <w:tc>
          <w:tcPr>
            <w:tcW w:w="720" w:type="dxa"/>
            <w:noWrap w:val="0"/>
            <w:vAlign w:val="top"/>
          </w:tcPr>
          <w:p w14:paraId="17108D1F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7BFBE04D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504591CE">
            <w:pPr>
              <w:pStyle w:val="249"/>
              <w:rPr>
                <w:rFonts w:hint="default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/>
                <w:sz w:val="24"/>
                <w:szCs w:val="24"/>
                <w:highlight w:val="none"/>
                <w:lang w:val="vi-VN"/>
              </w:rPr>
              <w:t xml:space="preserve">   </w:t>
            </w:r>
          </w:p>
          <w:p w14:paraId="11EB6221">
            <w:pPr>
              <w:pStyle w:val="249"/>
              <w:rPr>
                <w:rFonts w:hint="default"/>
                <w:sz w:val="24"/>
                <w:szCs w:val="24"/>
                <w:highlight w:val="none"/>
                <w:lang w:val="vi-VN"/>
              </w:rPr>
            </w:pPr>
          </w:p>
          <w:p w14:paraId="301E7690">
            <w:pPr>
              <w:pStyle w:val="249"/>
              <w:rPr>
                <w:rFonts w:hint="default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/>
                <w:sz w:val="24"/>
                <w:szCs w:val="24"/>
                <w:highlight w:val="none"/>
                <w:lang w:val="vi-VN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36C6E9A2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382352C8">
            <w:pPr>
              <w:pStyle w:val="249"/>
              <w:rPr>
                <w:b/>
                <w:sz w:val="24"/>
                <w:szCs w:val="24"/>
                <w:highlight w:val="none"/>
              </w:rPr>
            </w:pPr>
          </w:p>
          <w:p w14:paraId="76832FC9">
            <w:pPr>
              <w:pStyle w:val="249"/>
              <w:spacing w:before="226"/>
              <w:ind w:right="10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7E788B06">
            <w:pPr>
              <w:pStyle w:val="249"/>
              <w:rPr>
                <w:sz w:val="24"/>
                <w:szCs w:val="24"/>
                <w:highlight w:val="none"/>
              </w:rPr>
            </w:pPr>
          </w:p>
          <w:p w14:paraId="6CCF2F4F">
            <w:pPr>
              <w:pStyle w:val="249"/>
              <w:rPr>
                <w:sz w:val="24"/>
                <w:szCs w:val="24"/>
                <w:highlight w:val="none"/>
              </w:rPr>
            </w:pPr>
          </w:p>
          <w:p w14:paraId="66A432D3">
            <w:pPr>
              <w:pStyle w:val="249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589" w:type="dxa"/>
            <w:noWrap w:val="0"/>
            <w:vAlign w:val="top"/>
          </w:tcPr>
          <w:p w14:paraId="22A5A0FF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45642159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703FAA21">
            <w:pPr>
              <w:pStyle w:val="249"/>
              <w:rPr>
                <w:b/>
                <w:sz w:val="24"/>
                <w:szCs w:val="24"/>
                <w:highlight w:val="none"/>
              </w:rPr>
            </w:pPr>
          </w:p>
          <w:p w14:paraId="63E62666">
            <w:pPr>
              <w:pStyle w:val="249"/>
              <w:spacing w:before="226"/>
              <w:ind w:right="32"/>
              <w:jc w:val="center"/>
              <w:rPr>
                <w:sz w:val="24"/>
                <w:szCs w:val="24"/>
                <w:highlight w:val="none"/>
                <w:lang w:val="en-US"/>
              </w:rPr>
            </w:pPr>
            <w:r>
              <w:rPr>
                <w:sz w:val="24"/>
                <w:szCs w:val="24"/>
                <w:highlight w:val="none"/>
                <w:lang w:val="en-US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 w14:paraId="6C60CAD9">
            <w:pPr>
              <w:pStyle w:val="249"/>
              <w:rPr>
                <w:sz w:val="24"/>
                <w:szCs w:val="24"/>
                <w:highlight w:val="none"/>
                <w:lang w:val="en-US"/>
              </w:rPr>
            </w:pPr>
          </w:p>
          <w:p w14:paraId="55C4A640">
            <w:pPr>
              <w:pStyle w:val="249"/>
              <w:rPr>
                <w:sz w:val="24"/>
                <w:szCs w:val="24"/>
                <w:highlight w:val="none"/>
                <w:lang w:val="en-US"/>
              </w:rPr>
            </w:pPr>
          </w:p>
          <w:p w14:paraId="4B809629">
            <w:pPr>
              <w:pStyle w:val="249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</w:tr>
      <w:tr w14:paraId="05DD0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2" w:type="dxa"/>
            <w:vMerge w:val="restart"/>
            <w:noWrap w:val="0"/>
            <w:vAlign w:val="top"/>
          </w:tcPr>
          <w:p w14:paraId="1890537D">
            <w:pPr>
              <w:pStyle w:val="249"/>
              <w:spacing w:line="275" w:lineRule="exact"/>
              <w:ind w:left="122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pacing w:val="-5"/>
                <w:sz w:val="24"/>
                <w:szCs w:val="24"/>
                <w:highlight w:val="none"/>
              </w:rPr>
              <w:t>IV.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0E423566">
            <w:pPr>
              <w:pStyle w:val="249"/>
              <w:spacing w:line="275" w:lineRule="exact"/>
              <w:ind w:left="114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pacing w:val="-2"/>
                <w:sz w:val="24"/>
                <w:szCs w:val="24"/>
                <w:highlight w:val="none"/>
              </w:rPr>
              <w:t>WRITING</w:t>
            </w:r>
          </w:p>
        </w:tc>
        <w:tc>
          <w:tcPr>
            <w:tcW w:w="2921" w:type="dxa"/>
            <w:noWrap w:val="0"/>
            <w:vAlign w:val="top"/>
          </w:tcPr>
          <w:p w14:paraId="4EAFE9FF">
            <w:pPr>
              <w:pStyle w:val="249"/>
              <w:ind w:left="114"/>
              <w:rPr>
                <w:sz w:val="24"/>
                <w:szCs w:val="24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189DEDA6">
            <w:pPr>
              <w:pStyle w:val="249"/>
              <w:spacing w:line="270" w:lineRule="atLeast"/>
              <w:ind w:left="113"/>
              <w:rPr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1A37860F">
            <w:pPr>
              <w:pStyle w:val="249"/>
              <w:spacing w:before="10"/>
              <w:rPr>
                <w:rFonts w:hint="default"/>
                <w:b/>
                <w:sz w:val="24"/>
                <w:szCs w:val="24"/>
                <w:highlight w:val="none"/>
                <w:lang w:val="vi-VN"/>
              </w:rPr>
            </w:pPr>
          </w:p>
          <w:p w14:paraId="2D6735AB">
            <w:pPr>
              <w:pStyle w:val="249"/>
              <w:ind w:left="126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093F1AFE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490588EF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7663F808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329C8A75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5E231F2E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096AA925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3E3BF470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7EFE49C2">
            <w:pPr>
              <w:pStyle w:val="249"/>
              <w:spacing w:before="10"/>
              <w:rPr>
                <w:b/>
                <w:sz w:val="24"/>
                <w:szCs w:val="24"/>
                <w:highlight w:val="none"/>
              </w:rPr>
            </w:pPr>
          </w:p>
          <w:p w14:paraId="525AE7F7">
            <w:pPr>
              <w:pStyle w:val="249"/>
              <w:ind w:left="95" w:right="128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4CF578C2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</w:tr>
      <w:tr w14:paraId="69B1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1B76EF01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F1194DE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2921" w:type="dxa"/>
            <w:vMerge w:val="restart"/>
            <w:noWrap w:val="0"/>
            <w:vAlign w:val="top"/>
          </w:tcPr>
          <w:p w14:paraId="462B5F2F">
            <w:pPr>
              <w:pStyle w:val="249"/>
              <w:spacing w:line="275" w:lineRule="exact"/>
              <w:ind w:left="114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Sentence</w:t>
            </w:r>
            <w:r>
              <w:rPr>
                <w:b/>
                <w:spacing w:val="-11"/>
                <w:sz w:val="24"/>
                <w:szCs w:val="24"/>
                <w:highlight w:val="none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highlight w:val="none"/>
              </w:rPr>
              <w:t>transformation</w:t>
            </w:r>
          </w:p>
          <w:p w14:paraId="53A79160">
            <w:pPr>
              <w:pStyle w:val="249"/>
              <w:ind w:left="114"/>
              <w:rPr>
                <w:spacing w:val="-4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419927D4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  <w:highlight w:val="none"/>
              </w:rPr>
              <w:t>hiểu:</w:t>
            </w:r>
          </w:p>
          <w:p w14:paraId="34195603">
            <w:pPr>
              <w:pStyle w:val="249"/>
              <w:spacing w:line="270" w:lineRule="atLeast"/>
              <w:ind w:left="113" w:right="404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-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Sử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dụng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các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từ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đã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để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sắp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xếp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thành câu hoàn chỉnh.</w:t>
            </w:r>
          </w:p>
        </w:tc>
        <w:tc>
          <w:tcPr>
            <w:tcW w:w="720" w:type="dxa"/>
            <w:noWrap w:val="0"/>
            <w:vAlign w:val="top"/>
          </w:tcPr>
          <w:p w14:paraId="6B49D421">
            <w:pPr>
              <w:pStyle w:val="249"/>
              <w:rPr>
                <w:rFonts w:hint="default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/>
                <w:sz w:val="24"/>
                <w:szCs w:val="24"/>
                <w:highlight w:val="none"/>
                <w:lang w:val="vi-VN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73F0F824">
            <w:pPr>
              <w:pStyle w:val="249"/>
              <w:rPr>
                <w:rFonts w:hint="default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/>
                <w:sz w:val="24"/>
                <w:szCs w:val="24"/>
                <w:highlight w:val="none"/>
                <w:lang w:val="vi-VN"/>
              </w:rPr>
              <w:t xml:space="preserve"> </w:t>
            </w:r>
          </w:p>
        </w:tc>
        <w:tc>
          <w:tcPr>
            <w:tcW w:w="564" w:type="dxa"/>
            <w:noWrap w:val="0"/>
            <w:vAlign w:val="top"/>
          </w:tcPr>
          <w:p w14:paraId="53304988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05D377B1">
            <w:pPr>
              <w:pStyle w:val="249"/>
              <w:spacing w:before="138" w:line="275" w:lineRule="exact"/>
              <w:ind w:left="153" w:right="153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36" w:type="dxa"/>
            <w:noWrap w:val="0"/>
            <w:vAlign w:val="top"/>
          </w:tcPr>
          <w:p w14:paraId="4E72419A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6E0528F1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045E1177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4DC3050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11A2ED78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32501902">
            <w:pPr>
              <w:pStyle w:val="249"/>
              <w:spacing w:before="10"/>
              <w:rPr>
                <w:b/>
                <w:sz w:val="24"/>
                <w:szCs w:val="24"/>
                <w:highlight w:val="none"/>
              </w:rPr>
            </w:pPr>
          </w:p>
          <w:p w14:paraId="36D5BF53">
            <w:pPr>
              <w:pStyle w:val="249"/>
              <w:ind w:left="89" w:right="126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</w:tr>
      <w:tr w14:paraId="45215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6D69CF3B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D5C7271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1B0F24CA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39E2844B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Vận</w:t>
            </w:r>
            <w:r>
              <w:rPr>
                <w:b/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highlight w:val="none"/>
              </w:rPr>
              <w:t>dụng:</w:t>
            </w:r>
          </w:p>
          <w:p w14:paraId="0A9FE49F">
            <w:pPr>
              <w:pStyle w:val="249"/>
              <w:spacing w:line="270" w:lineRule="atLeast"/>
              <w:ind w:left="113" w:right="87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- Hiểu câu gốc và sử dụng các từ gợi ý để</w:t>
            </w:r>
            <w:r>
              <w:rPr>
                <w:spacing w:val="-6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viết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lại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câu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sao</w:t>
            </w:r>
            <w:r>
              <w:rPr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cho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nghĩa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không</w:t>
            </w:r>
            <w:r>
              <w:rPr>
                <w:spacing w:val="-8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thay </w:t>
            </w:r>
            <w:r>
              <w:rPr>
                <w:spacing w:val="-4"/>
                <w:sz w:val="24"/>
                <w:szCs w:val="24"/>
                <w:highlight w:val="none"/>
              </w:rPr>
              <w:t>đổi.</w:t>
            </w:r>
          </w:p>
        </w:tc>
        <w:tc>
          <w:tcPr>
            <w:tcW w:w="720" w:type="dxa"/>
            <w:noWrap w:val="0"/>
            <w:vAlign w:val="top"/>
          </w:tcPr>
          <w:p w14:paraId="6496CFDC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767570D">
            <w:pPr>
              <w:pStyle w:val="249"/>
              <w:rPr>
                <w:rFonts w:hint="default"/>
                <w:sz w:val="24"/>
                <w:szCs w:val="24"/>
                <w:highlight w:val="none"/>
                <w:lang w:val="vi-VN"/>
              </w:rPr>
            </w:pPr>
          </w:p>
        </w:tc>
        <w:tc>
          <w:tcPr>
            <w:tcW w:w="564" w:type="dxa"/>
            <w:noWrap w:val="0"/>
            <w:vAlign w:val="top"/>
          </w:tcPr>
          <w:p w14:paraId="77D38A20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4604B5E7">
            <w:pPr>
              <w:pStyle w:val="249"/>
              <w:rPr>
                <w:rFonts w:hint="default"/>
                <w:spacing w:val="-5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/>
                <w:spacing w:val="-5"/>
                <w:sz w:val="24"/>
                <w:szCs w:val="24"/>
                <w:highlight w:val="none"/>
                <w:lang w:val="vi-VN"/>
              </w:rPr>
              <w:t>3</w:t>
            </w:r>
          </w:p>
          <w:p w14:paraId="16CEF6E9">
            <w:pPr>
              <w:pStyle w:val="249"/>
              <w:rPr>
                <w:sz w:val="24"/>
                <w:szCs w:val="24"/>
                <w:highlight w:val="none"/>
              </w:rPr>
            </w:pPr>
            <w:r>
              <w:rPr>
                <w:spacing w:val="-5"/>
                <w:sz w:val="24"/>
                <w:szCs w:val="24"/>
                <w:highlight w:val="none"/>
                <w:lang w:val="en-US"/>
              </w:rPr>
              <w:t xml:space="preserve">     </w:t>
            </w:r>
          </w:p>
        </w:tc>
        <w:tc>
          <w:tcPr>
            <w:tcW w:w="636" w:type="dxa"/>
            <w:noWrap w:val="0"/>
            <w:vAlign w:val="top"/>
          </w:tcPr>
          <w:p w14:paraId="7EE94B9C">
            <w:pPr>
              <w:pStyle w:val="249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35" w:type="dxa"/>
            <w:noWrap w:val="0"/>
            <w:vAlign w:val="top"/>
          </w:tcPr>
          <w:p w14:paraId="126A8B4E">
            <w:pPr>
              <w:pStyle w:val="249"/>
              <w:spacing w:before="10"/>
              <w:jc w:val="center"/>
              <w:rPr>
                <w:b/>
                <w:sz w:val="24"/>
                <w:szCs w:val="24"/>
                <w:highlight w:val="none"/>
                <w:lang w:val="en-US"/>
              </w:rPr>
            </w:pPr>
          </w:p>
          <w:p w14:paraId="3165FBB7">
            <w:pPr>
              <w:pStyle w:val="249"/>
              <w:spacing w:before="10"/>
              <w:jc w:val="center"/>
              <w:rPr>
                <w:b/>
                <w:sz w:val="24"/>
                <w:szCs w:val="24"/>
                <w:highlight w:val="none"/>
                <w:lang w:val="en-US"/>
              </w:rPr>
            </w:pPr>
          </w:p>
          <w:p w14:paraId="545EFFB1">
            <w:pPr>
              <w:pStyle w:val="249"/>
              <w:spacing w:before="1"/>
              <w:ind w:left="101" w:right="113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589" w:type="dxa"/>
            <w:noWrap w:val="0"/>
            <w:vAlign w:val="top"/>
          </w:tcPr>
          <w:p w14:paraId="1D8F513B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1328EDBD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24E16807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63EF938C">
            <w:pPr>
              <w:pStyle w:val="249"/>
              <w:rPr>
                <w:b/>
                <w:sz w:val="24"/>
                <w:szCs w:val="24"/>
                <w:highlight w:val="none"/>
              </w:rPr>
            </w:pPr>
          </w:p>
          <w:p w14:paraId="42E21556">
            <w:pPr>
              <w:pStyle w:val="249"/>
              <w:ind w:left="89" w:right="126"/>
              <w:jc w:val="center"/>
              <w:rPr>
                <w:sz w:val="24"/>
                <w:szCs w:val="24"/>
                <w:highlight w:val="none"/>
                <w:lang w:val="en-US"/>
              </w:rPr>
            </w:pPr>
            <w:r>
              <w:rPr>
                <w:spacing w:val="-2"/>
                <w:sz w:val="24"/>
                <w:szCs w:val="24"/>
                <w:highlight w:val="none"/>
                <w:lang w:val="en-US"/>
              </w:rPr>
              <w:t>6</w:t>
            </w:r>
          </w:p>
        </w:tc>
      </w:tr>
      <w:tr w14:paraId="79C4F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060FC5D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91095E1">
            <w:pPr>
              <w:rPr>
                <w:rFonts w:ascii="Times New Roman" w:hAnsi="Times New Roman"/>
                <w:sz w:val="24"/>
                <w:highlight w:val="none"/>
              </w:rPr>
            </w:pPr>
          </w:p>
        </w:tc>
        <w:tc>
          <w:tcPr>
            <w:tcW w:w="2921" w:type="dxa"/>
            <w:noWrap w:val="0"/>
            <w:vAlign w:val="top"/>
          </w:tcPr>
          <w:p w14:paraId="68B7491B">
            <w:pPr>
              <w:pStyle w:val="249"/>
              <w:spacing w:line="270" w:lineRule="atLeast"/>
              <w:ind w:left="114"/>
              <w:rPr>
                <w:b/>
                <w:sz w:val="24"/>
                <w:szCs w:val="24"/>
                <w:highlight w:val="none"/>
                <w:lang w:val="en-US"/>
              </w:rPr>
            </w:pPr>
            <w:r>
              <w:rPr>
                <w:b/>
                <w:sz w:val="24"/>
                <w:szCs w:val="24"/>
                <w:highlight w:val="none"/>
                <w:lang w:val="en-US"/>
              </w:rPr>
              <w:t xml:space="preserve">Writing a paragraph </w:t>
            </w:r>
          </w:p>
          <w:p w14:paraId="64E1487E">
            <w:pPr>
              <w:pStyle w:val="249"/>
              <w:spacing w:line="270" w:lineRule="atLeast"/>
              <w:ind w:left="114"/>
              <w:rPr>
                <w:rFonts w:hint="default"/>
                <w:sz w:val="24"/>
                <w:szCs w:val="24"/>
                <w:highlight w:val="none"/>
                <w:lang w:val="vi-VN"/>
              </w:rPr>
            </w:pPr>
            <w:r>
              <w:rPr>
                <w:sz w:val="24"/>
                <w:szCs w:val="24"/>
                <w:highlight w:val="none"/>
                <w:lang w:val="en-US"/>
              </w:rPr>
              <w:t xml:space="preserve">Viết </w:t>
            </w:r>
            <w:r>
              <w:rPr>
                <w:rFonts w:hint="default"/>
                <w:sz w:val="24"/>
                <w:szCs w:val="24"/>
                <w:highlight w:val="none"/>
                <w:lang w:val="vi-VN"/>
              </w:rPr>
              <w:t>về việc e giúp gia đinh</w:t>
            </w:r>
            <w:bookmarkStart w:id="0" w:name="_GoBack"/>
            <w:bookmarkEnd w:id="0"/>
          </w:p>
          <w:p w14:paraId="6471E665">
            <w:pPr>
              <w:pStyle w:val="249"/>
              <w:spacing w:line="270" w:lineRule="atLeast"/>
              <w:ind w:left="114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7F316E2E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Vận</w:t>
            </w:r>
            <w:r>
              <w:rPr>
                <w:b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b/>
                <w:sz w:val="24"/>
                <w:szCs w:val="24"/>
                <w:highlight w:val="none"/>
              </w:rPr>
              <w:t xml:space="preserve">dụng </w:t>
            </w:r>
            <w:r>
              <w:rPr>
                <w:b/>
                <w:spacing w:val="-4"/>
                <w:sz w:val="24"/>
                <w:szCs w:val="24"/>
                <w:highlight w:val="none"/>
              </w:rPr>
              <w:t>cao:</w:t>
            </w:r>
          </w:p>
          <w:p w14:paraId="7A49AE95">
            <w:pPr>
              <w:pStyle w:val="249"/>
              <w:spacing w:line="270" w:lineRule="atLeast"/>
              <w:ind w:left="113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-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Sử</w:t>
            </w:r>
            <w:r>
              <w:rPr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dụng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>vốn kiến thức đã học, gợi ý cho trước để</w:t>
            </w:r>
            <w:r>
              <w:rPr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viết một </w:t>
            </w:r>
            <w:r>
              <w:rPr>
                <w:rFonts w:hint="default"/>
                <w:sz w:val="24"/>
                <w:szCs w:val="24"/>
                <w:highlight w:val="none"/>
                <w:lang w:val="vi-VN"/>
              </w:rPr>
              <w:t>đoạn văn</w:t>
            </w:r>
            <w:r>
              <w:rPr>
                <w:sz w:val="24"/>
                <w:szCs w:val="24"/>
                <w:highlight w:val="none"/>
              </w:rPr>
              <w:t>.</w:t>
            </w:r>
          </w:p>
        </w:tc>
        <w:tc>
          <w:tcPr>
            <w:tcW w:w="720" w:type="dxa"/>
            <w:noWrap w:val="0"/>
            <w:vAlign w:val="top"/>
          </w:tcPr>
          <w:p w14:paraId="3F4C4046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11E97585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630A06B3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AFD98CC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64722C5D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037B4338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6CC0F92E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1339AE87">
            <w:pPr>
              <w:pStyle w:val="249"/>
              <w:ind w:right="135"/>
              <w:jc w:val="center"/>
              <w:rPr>
                <w:rFonts w:hint="default"/>
                <w:sz w:val="24"/>
                <w:szCs w:val="24"/>
                <w:highlight w:val="none"/>
                <w:lang w:val="vi-VN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vi-VN"/>
              </w:rPr>
              <w:t>A paragraph</w:t>
            </w:r>
          </w:p>
        </w:tc>
        <w:tc>
          <w:tcPr>
            <w:tcW w:w="579" w:type="dxa"/>
            <w:noWrap w:val="0"/>
            <w:vAlign w:val="top"/>
          </w:tcPr>
          <w:p w14:paraId="48BF0D64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1AA6A0CA">
            <w:pPr>
              <w:pStyle w:val="249"/>
              <w:spacing w:before="10"/>
              <w:rPr>
                <w:b/>
                <w:sz w:val="24"/>
                <w:szCs w:val="24"/>
                <w:highlight w:val="none"/>
              </w:rPr>
            </w:pPr>
          </w:p>
          <w:p w14:paraId="4DFE66A9">
            <w:pPr>
              <w:pStyle w:val="249"/>
              <w:ind w:left="89" w:right="126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</w:tr>
      <w:tr w14:paraId="6C1B1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2190" w:type="dxa"/>
            <w:gridSpan w:val="2"/>
            <w:tcBorders>
              <w:top w:val="nil"/>
            </w:tcBorders>
            <w:noWrap w:val="0"/>
            <w:vAlign w:val="top"/>
          </w:tcPr>
          <w:p w14:paraId="409011E4">
            <w:pPr>
              <w:rPr>
                <w:rFonts w:hint="default" w:ascii="Times New Roman" w:hAnsi="Times New Roman"/>
                <w:sz w:val="24"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bCs/>
                <w:sz w:val="24"/>
                <w:highlight w:val="none"/>
                <w:lang w:val="vi-VN"/>
              </w:rPr>
              <w:t>V. SPEAKING</w:t>
            </w:r>
          </w:p>
        </w:tc>
        <w:tc>
          <w:tcPr>
            <w:tcW w:w="2921" w:type="dxa"/>
            <w:noWrap w:val="0"/>
            <w:vAlign w:val="top"/>
          </w:tcPr>
          <w:p w14:paraId="68988771">
            <w:pPr>
              <w:pStyle w:val="249"/>
              <w:spacing w:line="270" w:lineRule="atLeast"/>
              <w:ind w:left="114"/>
              <w:rPr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210254A3">
            <w:pPr>
              <w:pStyle w:val="249"/>
              <w:spacing w:line="270" w:lineRule="atLeast"/>
              <w:ind w:left="113"/>
              <w:rPr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0786AA4A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62B94F92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39BE8A19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241F67EE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14579E99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7B0CD321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6ED6DCF4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4AC8FDE4">
            <w:pPr>
              <w:pStyle w:val="249"/>
              <w:ind w:right="135"/>
              <w:jc w:val="center"/>
              <w:rPr>
                <w:rFonts w:hint="default"/>
                <w:sz w:val="20"/>
                <w:szCs w:val="20"/>
                <w:highlight w:val="none"/>
                <w:lang w:val="vi-VN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vi-VN"/>
              </w:rPr>
              <w:t>1</w:t>
            </w:r>
          </w:p>
        </w:tc>
        <w:tc>
          <w:tcPr>
            <w:tcW w:w="579" w:type="dxa"/>
            <w:noWrap w:val="0"/>
            <w:vAlign w:val="top"/>
          </w:tcPr>
          <w:p w14:paraId="65FB3D72">
            <w:pPr>
              <w:pStyle w:val="249"/>
              <w:rPr>
                <w:sz w:val="24"/>
                <w:szCs w:val="24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54AA6F3B">
            <w:pPr>
              <w:pStyle w:val="249"/>
              <w:ind w:left="89" w:right="126"/>
              <w:jc w:val="center"/>
              <w:rPr>
                <w:sz w:val="24"/>
                <w:szCs w:val="24"/>
                <w:highlight w:val="none"/>
                <w:lang w:val="en-US"/>
              </w:rPr>
            </w:pPr>
          </w:p>
        </w:tc>
      </w:tr>
      <w:tr w14:paraId="27441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190" w:type="dxa"/>
            <w:gridSpan w:val="2"/>
            <w:noWrap w:val="0"/>
            <w:vAlign w:val="center"/>
          </w:tcPr>
          <w:p w14:paraId="2E21752C">
            <w:pPr>
              <w:jc w:val="center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>Tổng</w:t>
            </w:r>
          </w:p>
        </w:tc>
        <w:tc>
          <w:tcPr>
            <w:tcW w:w="2921" w:type="dxa"/>
            <w:noWrap w:val="0"/>
            <w:vAlign w:val="center"/>
          </w:tcPr>
          <w:p w14:paraId="4F9058C7">
            <w:pPr>
              <w:jc w:val="center"/>
              <w:rPr>
                <w:rFonts w:ascii="Times New Roman" w:hAnsi="Times New Roman"/>
                <w:b/>
                <w:highlight w:val="none"/>
              </w:rPr>
            </w:pPr>
          </w:p>
        </w:tc>
        <w:tc>
          <w:tcPr>
            <w:tcW w:w="4224" w:type="dxa"/>
            <w:noWrap w:val="0"/>
            <w:vAlign w:val="center"/>
          </w:tcPr>
          <w:p w14:paraId="65873345">
            <w:pPr>
              <w:jc w:val="center"/>
              <w:rPr>
                <w:rFonts w:ascii="Times New Roman" w:hAnsi="Times New Roman"/>
                <w:b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D9FA96E">
            <w:pPr>
              <w:jc w:val="center"/>
              <w:rPr>
                <w:rFonts w:hint="default" w:ascii="Times New Roman" w:hAnsi="Times New Roman"/>
                <w:b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highlight w:val="none"/>
                <w:lang w:val="vi-VN"/>
              </w:rPr>
              <w:t>22</w:t>
            </w:r>
          </w:p>
        </w:tc>
        <w:tc>
          <w:tcPr>
            <w:tcW w:w="600" w:type="dxa"/>
            <w:noWrap w:val="0"/>
            <w:vAlign w:val="center"/>
          </w:tcPr>
          <w:p w14:paraId="2B4042DC">
            <w:pPr>
              <w:jc w:val="center"/>
              <w:rPr>
                <w:rFonts w:hint="default" w:ascii="Times New Roman" w:hAnsi="Times New Roman"/>
                <w:b/>
                <w:highlight w:val="none"/>
                <w:lang w:val="vi-VN"/>
              </w:rPr>
            </w:pPr>
          </w:p>
        </w:tc>
        <w:tc>
          <w:tcPr>
            <w:tcW w:w="564" w:type="dxa"/>
            <w:noWrap w:val="0"/>
            <w:vAlign w:val="center"/>
          </w:tcPr>
          <w:p w14:paraId="0F694B85">
            <w:pPr>
              <w:jc w:val="center"/>
              <w:rPr>
                <w:rFonts w:hint="default" w:ascii="Times New Roman" w:hAnsi="Times New Roman"/>
                <w:b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highlight w:val="none"/>
                <w:lang w:val="vi-VN"/>
              </w:rPr>
              <w:t>10</w:t>
            </w:r>
          </w:p>
        </w:tc>
        <w:tc>
          <w:tcPr>
            <w:tcW w:w="600" w:type="dxa"/>
            <w:noWrap w:val="0"/>
            <w:vAlign w:val="center"/>
          </w:tcPr>
          <w:p w14:paraId="2ABF33EE">
            <w:pPr>
              <w:jc w:val="center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>3</w:t>
            </w:r>
          </w:p>
        </w:tc>
        <w:tc>
          <w:tcPr>
            <w:tcW w:w="636" w:type="dxa"/>
            <w:noWrap w:val="0"/>
            <w:vAlign w:val="center"/>
          </w:tcPr>
          <w:p w14:paraId="1A9E5E9E">
            <w:pPr>
              <w:jc w:val="center"/>
              <w:rPr>
                <w:rFonts w:ascii="Times New Roman" w:hAnsi="Times New Roman"/>
                <w:b/>
                <w:highlight w:val="none"/>
              </w:rPr>
            </w:pPr>
          </w:p>
        </w:tc>
        <w:tc>
          <w:tcPr>
            <w:tcW w:w="635" w:type="dxa"/>
            <w:noWrap w:val="0"/>
            <w:vAlign w:val="center"/>
          </w:tcPr>
          <w:p w14:paraId="4392EA37">
            <w:pPr>
              <w:jc w:val="center"/>
              <w:rPr>
                <w:rFonts w:ascii="Times New Roman" w:hAnsi="Times New Roman"/>
                <w:b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76DA21EF">
            <w:pPr>
              <w:jc w:val="center"/>
              <w:rPr>
                <w:rFonts w:ascii="Times New Roman" w:hAnsi="Times New Roman"/>
                <w:b/>
                <w:highlight w:val="none"/>
              </w:rPr>
            </w:pPr>
          </w:p>
        </w:tc>
        <w:tc>
          <w:tcPr>
            <w:tcW w:w="580" w:type="dxa"/>
            <w:noWrap w:val="0"/>
            <w:vAlign w:val="center"/>
          </w:tcPr>
          <w:p w14:paraId="55314BAC">
            <w:pPr>
              <w:jc w:val="center"/>
              <w:rPr>
                <w:rFonts w:hint="default" w:ascii="Times New Roman" w:hAnsi="Times New Roman"/>
                <w:b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highlight w:val="none"/>
                <w:lang w:val="vi-VN"/>
              </w:rPr>
              <w:t>2</w:t>
            </w:r>
          </w:p>
        </w:tc>
        <w:tc>
          <w:tcPr>
            <w:tcW w:w="1151" w:type="dxa"/>
            <w:gridSpan w:val="2"/>
            <w:noWrap w:val="0"/>
            <w:vAlign w:val="center"/>
          </w:tcPr>
          <w:p w14:paraId="6230561B">
            <w:pPr>
              <w:jc w:val="center"/>
              <w:rPr>
                <w:rFonts w:hint="default" w:ascii="Times New Roman" w:hAnsi="Times New Roman"/>
                <w:b/>
                <w:highlight w:val="none"/>
                <w:lang w:val="vi-VN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        </w:t>
            </w:r>
            <w:r>
              <w:rPr>
                <w:rFonts w:hint="default" w:ascii="Times New Roman" w:hAnsi="Times New Roman"/>
                <w:b/>
                <w:highlight w:val="none"/>
                <w:lang w:val="vi-VN"/>
              </w:rPr>
              <w:t>35 câu TN + 1 đoạn văn + a bài nói</w:t>
            </w:r>
          </w:p>
        </w:tc>
      </w:tr>
    </w:tbl>
    <w:p w14:paraId="44AA4BE2">
      <w:pPr>
        <w:widowControl w:val="0"/>
        <w:tabs>
          <w:tab w:val="left" w:pos="432"/>
        </w:tabs>
        <w:autoSpaceDE w:val="0"/>
        <w:autoSpaceDN w:val="0"/>
        <w:ind w:left="284" w:firstLine="142"/>
        <w:rPr>
          <w:rFonts w:ascii="Times New Roman" w:hAnsi="Times New Roman"/>
          <w:b/>
          <w:sz w:val="24"/>
        </w:rPr>
      </w:pPr>
    </w:p>
    <w:p w14:paraId="3B2629B6"/>
    <w:sectPr>
      <w:footerReference r:id="rId3" w:type="even"/>
      <w:pgSz w:w="16840" w:h="11907" w:orient="landscape"/>
      <w:pgMar w:top="840" w:right="301" w:bottom="454" w:left="851" w:header="301" w:footer="301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NI-Times">
    <w:altName w:val="Calibri"/>
    <w:panose1 w:val="00000000000000000000"/>
    <w:charset w:val="00"/>
    <w:family w:val="auto"/>
    <w:pitch w:val="default"/>
    <w:sig w:usb0="00000000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1704E">
    <w:pPr>
      <w:pStyle w:val="37"/>
      <w:framePr w:wrap="around" w:vAnchor="text" w:hAnchor="margin" w:xAlign="right" w:y="1"/>
      <w:tabs>
        <w:tab w:val="center" w:pos="4320"/>
        <w:tab w:val="right" w:pos="8640"/>
        <w:tab w:val="clear" w:pos="4153"/>
        <w:tab w:val="clear" w:pos="8306"/>
      </w:tabs>
      <w:rPr>
        <w:rStyle w:val="88"/>
      </w:rPr>
    </w:pPr>
    <w:r>
      <w:rPr>
        <w:rStyle w:val="88"/>
      </w:rPr>
      <w:fldChar w:fldCharType="begin"/>
    </w:r>
    <w:r>
      <w:rPr>
        <w:rStyle w:val="88"/>
      </w:rPr>
      <w:instrText xml:space="preserve">PAGE  </w:instrText>
    </w:r>
    <w:r>
      <w:rPr>
        <w:rStyle w:val="88"/>
      </w:rPr>
      <w:fldChar w:fldCharType="end"/>
    </w:r>
  </w:p>
  <w:p w14:paraId="3D7EE6FF">
    <w:pPr>
      <w:pStyle w:val="37"/>
      <w:tabs>
        <w:tab w:val="center" w:pos="4320"/>
        <w:tab w:val="right" w:pos="8640"/>
        <w:tab w:val="clear" w:pos="4153"/>
        <w:tab w:val="clear" w:pos="8306"/>
      </w:tabs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0">
    <w:nsid w:val="02F93A25"/>
    <w:multiLevelType w:val="multilevel"/>
    <w:tmpl w:val="02F93A25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1">
    <w:nsid w:val="06DE2FF8"/>
    <w:multiLevelType w:val="multilevel"/>
    <w:tmpl w:val="06DE2FF8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2">
    <w:nsid w:val="0D9E111E"/>
    <w:multiLevelType w:val="multilevel"/>
    <w:tmpl w:val="0D9E111E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3">
    <w:nsid w:val="47844BEB"/>
    <w:multiLevelType w:val="multilevel"/>
    <w:tmpl w:val="47844BEB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D7B14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4C455E90"/>
    <w:rsid w:val="4F873E1D"/>
    <w:rsid w:val="624D7B14"/>
    <w:rsid w:val="6A3D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qFormat="1" w:unhideWhenUsed="0" w:uiPriority="0" w:semiHidden="0" w:name="Table Classic 3"/>
    <w:lsdException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qFormat="1"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qFormat="1"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VNI-Times" w:hAnsi="VNI-Times" w:eastAsia="Times New Roman" w:cs="Times New Roman"/>
      <w:sz w:val="26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249">
    <w:name w:val="Table Paragraph"/>
    <w:basedOn w:val="1"/>
    <w:qFormat/>
    <w:uiPriority w:val="1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  <w:style w:type="character" w:customStyle="1" w:styleId="250">
    <w:name w:val="ipa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733</Words>
  <Characters>2485</Characters>
  <Lines>0</Lines>
  <Paragraphs>0</Paragraphs>
  <TotalTime>15</TotalTime>
  <ScaleCrop>false</ScaleCrop>
  <LinksUpToDate>false</LinksUpToDate>
  <CharactersWithSpaces>3108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2026-03-24T04:02:00Z</dcterms:created>
  <dc:creator>Thụy Hiền Phan</dc:creator>
  <cp:lastModifiedBy>Thụy Hiền Phan</cp:lastModifiedBy>
  <dcterms:modified xsi:type="dcterms:W3CDTF">2026-03-24T05:18:29Z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9E39226C6C28450A8CF3684B3E60310C_11</vt:lpwstr>
  </property>
  <property fmtid="{D5CDD505-2E9C-101B-9397-08002B2CF9AE}" pid="4" name="KSOTemplateDocerSaveRecord">
    <vt:lpwstr>eyJoZGlkIjoiYmJlOTA3OGZiZmMwMDExNzM3MmI5YjU5MTQ5NGRhZTYiLCJ1c2VySWQiOiIxMzkyMDg1MjcxMDM0In0=</vt:lpwstr>
  </property>
</Properties>
</file>